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41072" w14:textId="177CB65E" w:rsidR="00D9629A" w:rsidRDefault="007F2549" w:rsidP="00B81FC0">
      <w:pPr>
        <w:pStyle w:val="Titel"/>
      </w:pPr>
      <w:bookmarkStart w:id="0" w:name="Betreff"/>
      <w:r>
        <w:t xml:space="preserve">Jahreszwischengespräch </w:t>
      </w:r>
      <w:r w:rsidR="0098302E">
        <w:t>[Jahr]</w:t>
      </w:r>
    </w:p>
    <w:bookmarkEnd w:id="0"/>
    <w:p w14:paraId="7057CB2A" w14:textId="77777777" w:rsidR="00047ABE" w:rsidRDefault="00047ABE" w:rsidP="00162E97"/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1276"/>
        <w:gridCol w:w="3827"/>
        <w:gridCol w:w="1848"/>
        <w:gridCol w:w="2972"/>
      </w:tblGrid>
      <w:tr w:rsidR="00162E97" w:rsidRPr="00756E24" w14:paraId="37500866" w14:textId="77777777" w:rsidTr="00A47D23">
        <w:trPr>
          <w:trHeight w:val="9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319FDB8" w14:textId="0D148927" w:rsidR="00162E97" w:rsidRPr="00756E24" w:rsidRDefault="00162E97" w:rsidP="00162E97">
            <w:pPr>
              <w:pStyle w:val="KeinLeerraum"/>
            </w:pPr>
            <w:r w:rsidRPr="00756E24">
              <w:t>Name</w:t>
            </w:r>
          </w:p>
        </w:tc>
        <w:tc>
          <w:tcPr>
            <w:tcW w:w="3827" w:type="dxa"/>
            <w:tcBorders>
              <w:top w:val="nil"/>
              <w:left w:val="nil"/>
              <w:right w:val="nil"/>
            </w:tcBorders>
          </w:tcPr>
          <w:p w14:paraId="47277899" w14:textId="52221A34" w:rsidR="00162E97" w:rsidRPr="00756E24" w:rsidRDefault="00162E97" w:rsidP="00162E97">
            <w:pPr>
              <w:pStyle w:val="KeinLeerraum"/>
            </w:pPr>
          </w:p>
        </w:tc>
        <w:tc>
          <w:tcPr>
            <w:tcW w:w="1848" w:type="dxa"/>
            <w:tcBorders>
              <w:top w:val="nil"/>
              <w:left w:val="nil"/>
              <w:right w:val="nil"/>
            </w:tcBorders>
          </w:tcPr>
          <w:p w14:paraId="504A700E" w14:textId="77777777" w:rsidR="00162E97" w:rsidRPr="00756E24" w:rsidRDefault="00162E97" w:rsidP="00162E97">
            <w:pPr>
              <w:pStyle w:val="KeinLeerraum"/>
            </w:pPr>
            <w:r w:rsidRPr="00756E24">
              <w:t xml:space="preserve">Funktion </w:t>
            </w:r>
          </w:p>
        </w:tc>
        <w:tc>
          <w:tcPr>
            <w:tcW w:w="2972" w:type="dxa"/>
            <w:tcBorders>
              <w:top w:val="nil"/>
              <w:left w:val="nil"/>
              <w:right w:val="nil"/>
            </w:tcBorders>
          </w:tcPr>
          <w:p w14:paraId="52B9A732" w14:textId="6A4AEED1" w:rsidR="00162E97" w:rsidRPr="00756E24" w:rsidRDefault="00162E97" w:rsidP="00162E97">
            <w:pPr>
              <w:pStyle w:val="KeinLeerraum"/>
              <w:rPr>
                <w:b/>
                <w:bCs/>
              </w:rPr>
            </w:pPr>
          </w:p>
        </w:tc>
      </w:tr>
      <w:tr w:rsidR="00162E97" w:rsidRPr="00756E24" w14:paraId="7D144A31" w14:textId="77777777" w:rsidTr="00A47D23">
        <w:trPr>
          <w:trHeight w:val="90"/>
        </w:trPr>
        <w:tc>
          <w:tcPr>
            <w:tcW w:w="1276" w:type="dxa"/>
            <w:tcBorders>
              <w:left w:val="nil"/>
              <w:right w:val="nil"/>
            </w:tcBorders>
          </w:tcPr>
          <w:p w14:paraId="145F05BA" w14:textId="5DE3841A" w:rsidR="00162E97" w:rsidRPr="00756E24" w:rsidRDefault="00A47D23" w:rsidP="00162E97">
            <w:pPr>
              <w:pStyle w:val="KeinLeerraum"/>
            </w:pPr>
            <w:r w:rsidRPr="00756E24">
              <w:t>Vorname</w:t>
            </w:r>
          </w:p>
        </w:tc>
        <w:tc>
          <w:tcPr>
            <w:tcW w:w="3827" w:type="dxa"/>
            <w:tcBorders>
              <w:left w:val="nil"/>
              <w:right w:val="nil"/>
            </w:tcBorders>
          </w:tcPr>
          <w:p w14:paraId="1C6B6DCA" w14:textId="015429D7" w:rsidR="00162E97" w:rsidRPr="00756E24" w:rsidRDefault="00162E97" w:rsidP="00162E97">
            <w:pPr>
              <w:pStyle w:val="KeinLeerraum"/>
            </w:pPr>
          </w:p>
        </w:tc>
        <w:tc>
          <w:tcPr>
            <w:tcW w:w="1848" w:type="dxa"/>
            <w:tcBorders>
              <w:left w:val="nil"/>
              <w:right w:val="nil"/>
            </w:tcBorders>
          </w:tcPr>
          <w:p w14:paraId="605FA138" w14:textId="77777777" w:rsidR="00162E97" w:rsidRPr="00756E24" w:rsidRDefault="00162E97" w:rsidP="00FE36F7">
            <w:pPr>
              <w:pStyle w:val="KeinLeerraum"/>
            </w:pPr>
            <w:r w:rsidRPr="00756E24">
              <w:t>Vorgesetzte</w:t>
            </w:r>
          </w:p>
        </w:tc>
        <w:tc>
          <w:tcPr>
            <w:tcW w:w="2972" w:type="dxa"/>
            <w:tcBorders>
              <w:left w:val="nil"/>
              <w:right w:val="nil"/>
            </w:tcBorders>
          </w:tcPr>
          <w:p w14:paraId="4FB8BC15" w14:textId="57B8B475" w:rsidR="00162E97" w:rsidRPr="00756E24" w:rsidRDefault="00162E97" w:rsidP="00162E97">
            <w:pPr>
              <w:pStyle w:val="KeinLeerraum"/>
              <w:rPr>
                <w:b/>
                <w:bCs/>
              </w:rPr>
            </w:pPr>
          </w:p>
        </w:tc>
      </w:tr>
      <w:tr w:rsidR="00162E97" w:rsidRPr="00756E24" w14:paraId="08A3D1E5" w14:textId="77777777" w:rsidTr="00A47D23">
        <w:trPr>
          <w:trHeight w:val="589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E6F2E78" w14:textId="77777777" w:rsidR="00162E97" w:rsidRPr="00756E24" w:rsidRDefault="00162E97" w:rsidP="00B81FC0">
            <w:pPr>
              <w:pStyle w:val="KeinLeerraum"/>
            </w:pPr>
            <w:r>
              <w:t xml:space="preserve">Eintritt </w:t>
            </w:r>
          </w:p>
        </w:tc>
        <w:tc>
          <w:tcPr>
            <w:tcW w:w="3827" w:type="dxa"/>
            <w:tcBorders>
              <w:top w:val="nil"/>
              <w:left w:val="nil"/>
              <w:right w:val="nil"/>
            </w:tcBorders>
          </w:tcPr>
          <w:p w14:paraId="5A565E06" w14:textId="14D5D4A1" w:rsidR="00162E97" w:rsidRPr="00756E24" w:rsidRDefault="00162E97" w:rsidP="00162E97">
            <w:pPr>
              <w:pStyle w:val="KeinLeerraum"/>
            </w:pPr>
          </w:p>
        </w:tc>
        <w:tc>
          <w:tcPr>
            <w:tcW w:w="1848" w:type="dxa"/>
            <w:tcBorders>
              <w:top w:val="nil"/>
              <w:left w:val="nil"/>
              <w:right w:val="nil"/>
            </w:tcBorders>
          </w:tcPr>
          <w:p w14:paraId="3E62015E" w14:textId="4DB352EA" w:rsidR="00162E97" w:rsidRPr="00756E24" w:rsidRDefault="00162E97" w:rsidP="00162E97">
            <w:pPr>
              <w:pStyle w:val="KeinLeerraum"/>
            </w:pPr>
            <w:r>
              <w:t>B</w:t>
            </w:r>
            <w:r w:rsidR="00A47D23">
              <w:t>eschäftigungsgrad</w:t>
            </w:r>
          </w:p>
        </w:tc>
        <w:tc>
          <w:tcPr>
            <w:tcW w:w="2972" w:type="dxa"/>
            <w:tcBorders>
              <w:top w:val="nil"/>
              <w:left w:val="nil"/>
              <w:right w:val="nil"/>
            </w:tcBorders>
          </w:tcPr>
          <w:p w14:paraId="50DB5049" w14:textId="63EFDDA5" w:rsidR="00162E97" w:rsidRPr="00756E24" w:rsidRDefault="00162E97" w:rsidP="00162E97">
            <w:pPr>
              <w:pStyle w:val="KeinLeerraum"/>
              <w:rPr>
                <w:b/>
                <w:bCs/>
              </w:rPr>
            </w:pPr>
          </w:p>
        </w:tc>
      </w:tr>
    </w:tbl>
    <w:p w14:paraId="0FB7FBB6" w14:textId="77777777" w:rsidR="00162E97" w:rsidRPr="00C201A6" w:rsidRDefault="00162E97" w:rsidP="00162E97"/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62E97" w:rsidRPr="00B8616A" w14:paraId="591CF87C" w14:textId="77777777" w:rsidTr="003715EF">
        <w:trPr>
          <w:cantSplit/>
        </w:trPr>
        <w:tc>
          <w:tcPr>
            <w:tcW w:w="9464" w:type="dxa"/>
          </w:tcPr>
          <w:p w14:paraId="20402D77" w14:textId="35931F09" w:rsidR="00162E97" w:rsidRPr="00B8616A" w:rsidRDefault="00162E97" w:rsidP="00D56590">
            <w:pPr>
              <w:pStyle w:val="KeinLeerraum"/>
              <w:rPr>
                <w:lang w:eastAsia="de-DE"/>
              </w:rPr>
            </w:pPr>
            <w:r w:rsidRPr="00B8616A">
              <w:rPr>
                <w:lang w:eastAsia="de-DE"/>
              </w:rPr>
              <w:t xml:space="preserve">Datum des Gesprächs: </w:t>
            </w:r>
          </w:p>
        </w:tc>
      </w:tr>
      <w:tr w:rsidR="00162E97" w:rsidRPr="00B8616A" w14:paraId="02CD23C1" w14:textId="77777777" w:rsidTr="003715EF">
        <w:trPr>
          <w:cantSplit/>
        </w:trPr>
        <w:tc>
          <w:tcPr>
            <w:tcW w:w="9464" w:type="dxa"/>
          </w:tcPr>
          <w:p w14:paraId="4775871C" w14:textId="77777777" w:rsidR="00162E97" w:rsidRPr="00B8616A" w:rsidRDefault="00162E97" w:rsidP="00162E97">
            <w:pPr>
              <w:pStyle w:val="KeinLeerraum"/>
              <w:rPr>
                <w:lang w:eastAsia="de-DE"/>
              </w:rPr>
            </w:pPr>
            <w:r w:rsidRPr="00B8616A">
              <w:rPr>
                <w:lang w:eastAsia="de-DE"/>
              </w:rPr>
              <w:t xml:space="preserve">Datum des Zielvereinbarungsgesprächs: </w:t>
            </w:r>
          </w:p>
        </w:tc>
      </w:tr>
      <w:tr w:rsidR="00162E97" w:rsidRPr="00B8616A" w14:paraId="67D826A4" w14:textId="77777777" w:rsidTr="003715EF">
        <w:trPr>
          <w:cantSplit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49C8" w14:textId="681A7D60" w:rsidR="00162E97" w:rsidRPr="00B8616A" w:rsidRDefault="00162E97" w:rsidP="00D56590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>Beurteilungszeitraum</w:t>
            </w:r>
            <w:r w:rsidRPr="00B8616A">
              <w:rPr>
                <w:lang w:eastAsia="de-DE"/>
              </w:rPr>
              <w:t xml:space="preserve">: </w:t>
            </w:r>
          </w:p>
        </w:tc>
      </w:tr>
    </w:tbl>
    <w:p w14:paraId="6A4F6021" w14:textId="77777777" w:rsidR="00162E97" w:rsidRPr="00C201A6" w:rsidRDefault="00162E97" w:rsidP="00162E97"/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162E97" w:rsidRPr="00162E97" w14:paraId="4B83E14F" w14:textId="77777777" w:rsidTr="00713927">
        <w:tc>
          <w:tcPr>
            <w:tcW w:w="9464" w:type="dxa"/>
            <w:tcBorders>
              <w:top w:val="single" w:sz="4" w:space="0" w:color="auto"/>
            </w:tcBorders>
          </w:tcPr>
          <w:p w14:paraId="0227CA2D" w14:textId="77777777" w:rsidR="00162E97" w:rsidRPr="00162E97" w:rsidRDefault="00162E97" w:rsidP="00EB17C6">
            <w:pPr>
              <w:pStyle w:val="KeinLeerraum"/>
              <w:keepNext/>
              <w:rPr>
                <w:b/>
                <w:lang w:eastAsia="de-DE"/>
              </w:rPr>
            </w:pPr>
            <w:r w:rsidRPr="00162E97">
              <w:rPr>
                <w:b/>
                <w:lang w:eastAsia="de-DE"/>
              </w:rPr>
              <w:t>Gegenseitiges Feedback zur Arbeitssituation und zur Zusammenarbeit</w:t>
            </w:r>
          </w:p>
        </w:tc>
      </w:tr>
      <w:tr w:rsidR="00162E97" w:rsidRPr="006C2515" w14:paraId="26A82FDE" w14:textId="77777777" w:rsidTr="00713927">
        <w:tc>
          <w:tcPr>
            <w:tcW w:w="9464" w:type="dxa"/>
          </w:tcPr>
          <w:p w14:paraId="1D67800D" w14:textId="77777777" w:rsidR="00162E97" w:rsidRPr="006C2515" w:rsidRDefault="00162E97" w:rsidP="00003A12">
            <w:pPr>
              <w:pStyle w:val="KeinLeerraum"/>
              <w:rPr>
                <w:lang w:eastAsia="de-DE"/>
              </w:rPr>
            </w:pPr>
          </w:p>
        </w:tc>
      </w:tr>
      <w:tr w:rsidR="00162E97" w:rsidRPr="006C2515" w14:paraId="64968DCF" w14:textId="77777777" w:rsidTr="00713927">
        <w:tc>
          <w:tcPr>
            <w:tcW w:w="9464" w:type="dxa"/>
          </w:tcPr>
          <w:p w14:paraId="1D411385" w14:textId="17B9A3AA" w:rsidR="00162E97" w:rsidRPr="006C2515" w:rsidRDefault="005C1528" w:rsidP="007C7BB7">
            <w:pPr>
              <w:pStyle w:val="KeinLeerraum"/>
              <w:keepNext/>
              <w:rPr>
                <w:lang w:eastAsia="de-DE"/>
              </w:rPr>
            </w:pPr>
            <w:r>
              <w:rPr>
                <w:lang w:eastAsia="de-DE"/>
              </w:rPr>
              <w:t xml:space="preserve">Kommentar </w:t>
            </w:r>
            <w:r w:rsidR="0098302E" w:rsidRPr="0098302E">
              <w:rPr>
                <w:lang w:eastAsia="de-DE"/>
              </w:rPr>
              <w:t xml:space="preserve">der/des </w:t>
            </w:r>
            <w:r>
              <w:rPr>
                <w:lang w:eastAsia="de-DE"/>
              </w:rPr>
              <w:t>Mitarbeitenden</w:t>
            </w:r>
          </w:p>
        </w:tc>
      </w:tr>
      <w:tr w:rsidR="00162E97" w:rsidRPr="006C2515" w14:paraId="133C0727" w14:textId="77777777" w:rsidTr="00713927">
        <w:tc>
          <w:tcPr>
            <w:tcW w:w="9464" w:type="dxa"/>
          </w:tcPr>
          <w:p w14:paraId="551BA1FA" w14:textId="77777777" w:rsidR="004E2CE6" w:rsidRDefault="004E2CE6" w:rsidP="00003A12">
            <w:pPr>
              <w:pStyle w:val="KeinLeerraum"/>
              <w:rPr>
                <w:lang w:eastAsia="de-DE"/>
              </w:rPr>
            </w:pPr>
          </w:p>
          <w:p w14:paraId="5006198D" w14:textId="77777777" w:rsidR="00B23419" w:rsidRDefault="00B23419" w:rsidP="00003A12">
            <w:pPr>
              <w:pStyle w:val="KeinLeerraum"/>
              <w:rPr>
                <w:lang w:eastAsia="de-DE"/>
              </w:rPr>
            </w:pPr>
          </w:p>
          <w:p w14:paraId="08467D27" w14:textId="2021E976" w:rsidR="00B23419" w:rsidRPr="006C2515" w:rsidRDefault="00B23419" w:rsidP="00003A12">
            <w:pPr>
              <w:pStyle w:val="KeinLeerraum"/>
              <w:rPr>
                <w:lang w:eastAsia="de-DE"/>
              </w:rPr>
            </w:pPr>
          </w:p>
        </w:tc>
      </w:tr>
      <w:tr w:rsidR="00162E97" w:rsidRPr="006C2515" w14:paraId="59909E6B" w14:textId="77777777" w:rsidTr="00713927">
        <w:tc>
          <w:tcPr>
            <w:tcW w:w="9464" w:type="dxa"/>
          </w:tcPr>
          <w:p w14:paraId="00EB2FAD" w14:textId="55278708" w:rsidR="00162E97" w:rsidRPr="006C2515" w:rsidRDefault="00162E97" w:rsidP="00E15B3A">
            <w:pPr>
              <w:pStyle w:val="KeinLeerraum"/>
              <w:keepNext/>
              <w:rPr>
                <w:lang w:eastAsia="de-DE"/>
              </w:rPr>
            </w:pPr>
            <w:r w:rsidRPr="006C2515">
              <w:rPr>
                <w:lang w:eastAsia="de-DE"/>
              </w:rPr>
              <w:t xml:space="preserve">Kommentar </w:t>
            </w:r>
            <w:r w:rsidR="0098302E" w:rsidRPr="0098302E">
              <w:rPr>
                <w:lang w:eastAsia="de-DE"/>
              </w:rPr>
              <w:t xml:space="preserve">der/des </w:t>
            </w:r>
            <w:r w:rsidRPr="006C2515">
              <w:rPr>
                <w:lang w:eastAsia="de-DE"/>
              </w:rPr>
              <w:t>Vorgesetzten</w:t>
            </w:r>
          </w:p>
        </w:tc>
      </w:tr>
      <w:tr w:rsidR="00162E97" w:rsidRPr="006C2515" w14:paraId="3D0EF7DD" w14:textId="77777777" w:rsidTr="00713927">
        <w:tc>
          <w:tcPr>
            <w:tcW w:w="9464" w:type="dxa"/>
            <w:tcBorders>
              <w:bottom w:val="nil"/>
            </w:tcBorders>
          </w:tcPr>
          <w:p w14:paraId="7D7ACC65" w14:textId="77777777" w:rsidR="00093E82" w:rsidRDefault="00093E82" w:rsidP="008E383D">
            <w:pPr>
              <w:pStyle w:val="KeinLeerraum"/>
              <w:rPr>
                <w:lang w:eastAsia="de-DE"/>
              </w:rPr>
            </w:pPr>
          </w:p>
          <w:p w14:paraId="03E12449" w14:textId="77777777" w:rsidR="00B23419" w:rsidRDefault="00B23419" w:rsidP="008E383D">
            <w:pPr>
              <w:pStyle w:val="KeinLeerraum"/>
              <w:rPr>
                <w:lang w:eastAsia="de-DE"/>
              </w:rPr>
            </w:pPr>
          </w:p>
          <w:p w14:paraId="38054403" w14:textId="6B004197" w:rsidR="00B23419" w:rsidRPr="006C2515" w:rsidRDefault="00B23419" w:rsidP="008E383D">
            <w:pPr>
              <w:pStyle w:val="KeinLeerraum"/>
              <w:rPr>
                <w:lang w:eastAsia="de-DE"/>
              </w:rPr>
            </w:pPr>
          </w:p>
        </w:tc>
      </w:tr>
      <w:tr w:rsidR="00162E97" w:rsidRPr="006C2515" w14:paraId="1295F0F9" w14:textId="77777777" w:rsidTr="00713927">
        <w:tc>
          <w:tcPr>
            <w:tcW w:w="9464" w:type="dxa"/>
            <w:tcBorders>
              <w:top w:val="nil"/>
              <w:bottom w:val="nil"/>
            </w:tcBorders>
          </w:tcPr>
          <w:p w14:paraId="0247ABC9" w14:textId="77777777" w:rsidR="00162E97" w:rsidRPr="006C2515" w:rsidRDefault="00162E97" w:rsidP="00EB17C6">
            <w:pPr>
              <w:pStyle w:val="KeinLeerraum"/>
              <w:keepNext/>
              <w:rPr>
                <w:lang w:eastAsia="de-DE"/>
              </w:rPr>
            </w:pPr>
            <w:r w:rsidRPr="006C2515">
              <w:rPr>
                <w:lang w:eastAsia="de-DE"/>
              </w:rPr>
              <w:t xml:space="preserve">Wünsche/Vorschläge für Unterstützungs- und Entwicklungsmassnahmen: </w:t>
            </w:r>
          </w:p>
        </w:tc>
      </w:tr>
      <w:tr w:rsidR="00162E97" w:rsidRPr="006C2515" w14:paraId="45AE1E5B" w14:textId="77777777" w:rsidTr="00713927">
        <w:tc>
          <w:tcPr>
            <w:tcW w:w="9464" w:type="dxa"/>
            <w:tcBorders>
              <w:top w:val="nil"/>
              <w:bottom w:val="single" w:sz="4" w:space="0" w:color="auto"/>
            </w:tcBorders>
          </w:tcPr>
          <w:p w14:paraId="1614EF23" w14:textId="77777777" w:rsidR="00162E97" w:rsidRDefault="00162E97" w:rsidP="00003A12">
            <w:pPr>
              <w:pStyle w:val="KeinLeerraum"/>
              <w:rPr>
                <w:bCs/>
                <w:lang w:eastAsia="de-DE"/>
              </w:rPr>
            </w:pPr>
          </w:p>
          <w:p w14:paraId="37C0AAF4" w14:textId="77777777" w:rsidR="00B23419" w:rsidRDefault="00B23419" w:rsidP="00003A12">
            <w:pPr>
              <w:pStyle w:val="KeinLeerraum"/>
              <w:rPr>
                <w:bCs/>
                <w:lang w:eastAsia="de-DE"/>
              </w:rPr>
            </w:pPr>
          </w:p>
          <w:p w14:paraId="1D4A47B8" w14:textId="3C26CE2F" w:rsidR="00B23419" w:rsidRPr="006C2515" w:rsidRDefault="00B23419" w:rsidP="00003A12">
            <w:pPr>
              <w:pStyle w:val="KeinLeerraum"/>
              <w:rPr>
                <w:bCs/>
                <w:lang w:eastAsia="de-DE"/>
              </w:rPr>
            </w:pPr>
          </w:p>
        </w:tc>
      </w:tr>
    </w:tbl>
    <w:p w14:paraId="43CF71F5" w14:textId="77777777" w:rsidR="00162E97" w:rsidRPr="00C201A6" w:rsidRDefault="00162E97" w:rsidP="00162E97"/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162E97" w:rsidRPr="00162E97" w14:paraId="0C90257D" w14:textId="77777777" w:rsidTr="00713927">
        <w:tc>
          <w:tcPr>
            <w:tcW w:w="9464" w:type="dxa"/>
            <w:tcBorders>
              <w:top w:val="single" w:sz="4" w:space="0" w:color="auto"/>
            </w:tcBorders>
          </w:tcPr>
          <w:p w14:paraId="0853A93C" w14:textId="77777777" w:rsidR="00162E97" w:rsidRPr="00162E97" w:rsidRDefault="00162E97" w:rsidP="00EB17C6">
            <w:pPr>
              <w:pStyle w:val="KeinLeerraum"/>
              <w:keepNext/>
              <w:rPr>
                <w:b/>
                <w:lang w:eastAsia="de-DE"/>
              </w:rPr>
            </w:pPr>
            <w:r w:rsidRPr="00162E97">
              <w:rPr>
                <w:b/>
                <w:lang w:eastAsia="de-DE"/>
              </w:rPr>
              <w:t>Haben sich die Rahmenbedingungen geändert?</w:t>
            </w:r>
          </w:p>
        </w:tc>
      </w:tr>
      <w:tr w:rsidR="00162E97" w:rsidRPr="006C2515" w14:paraId="0177AFA5" w14:textId="77777777" w:rsidTr="00713927">
        <w:tc>
          <w:tcPr>
            <w:tcW w:w="9464" w:type="dxa"/>
          </w:tcPr>
          <w:p w14:paraId="10FAD2DA" w14:textId="77777777" w:rsidR="00162E97" w:rsidRPr="006C2515" w:rsidRDefault="00162E97" w:rsidP="00003A12">
            <w:pPr>
              <w:pStyle w:val="KeinLeerraum"/>
              <w:rPr>
                <w:lang w:eastAsia="de-DE"/>
              </w:rPr>
            </w:pPr>
          </w:p>
        </w:tc>
      </w:tr>
      <w:tr w:rsidR="00162E97" w:rsidRPr="006C2515" w14:paraId="18376FC2" w14:textId="77777777" w:rsidTr="00713927">
        <w:tc>
          <w:tcPr>
            <w:tcW w:w="9464" w:type="dxa"/>
          </w:tcPr>
          <w:p w14:paraId="6799F420" w14:textId="6793DE95" w:rsidR="00162E97" w:rsidRPr="006C2515" w:rsidRDefault="00162E97" w:rsidP="004C1275">
            <w:pPr>
              <w:pStyle w:val="KeinLeerraum"/>
              <w:keepNext/>
              <w:rPr>
                <w:lang w:eastAsia="de-DE"/>
              </w:rPr>
            </w:pPr>
            <w:r w:rsidRPr="006C2515">
              <w:rPr>
                <w:lang w:eastAsia="de-DE"/>
              </w:rPr>
              <w:t xml:space="preserve">Kommentar </w:t>
            </w:r>
            <w:r w:rsidR="0098302E" w:rsidRPr="0098302E">
              <w:rPr>
                <w:lang w:eastAsia="de-DE"/>
              </w:rPr>
              <w:t xml:space="preserve">der/des </w:t>
            </w:r>
            <w:r w:rsidRPr="006C2515">
              <w:rPr>
                <w:lang w:eastAsia="de-DE"/>
              </w:rPr>
              <w:t>Mitarbeitenden</w:t>
            </w:r>
          </w:p>
        </w:tc>
      </w:tr>
      <w:tr w:rsidR="00162E97" w:rsidRPr="006C2515" w14:paraId="6D8840A6" w14:textId="77777777" w:rsidTr="00713927">
        <w:tc>
          <w:tcPr>
            <w:tcW w:w="9464" w:type="dxa"/>
          </w:tcPr>
          <w:p w14:paraId="2C25F5E4" w14:textId="77777777" w:rsidR="00162E97" w:rsidRDefault="00162E97" w:rsidP="00003A12">
            <w:pPr>
              <w:pStyle w:val="KeinLeerraum"/>
              <w:rPr>
                <w:lang w:eastAsia="de-DE"/>
              </w:rPr>
            </w:pPr>
          </w:p>
          <w:p w14:paraId="6E4DDC23" w14:textId="77777777" w:rsidR="00B23419" w:rsidRDefault="00B23419" w:rsidP="00003A12">
            <w:pPr>
              <w:pStyle w:val="KeinLeerraum"/>
              <w:rPr>
                <w:lang w:eastAsia="de-DE"/>
              </w:rPr>
            </w:pPr>
          </w:p>
          <w:p w14:paraId="21C71548" w14:textId="4756F6FB" w:rsidR="00B23419" w:rsidRPr="006C2515" w:rsidRDefault="00B23419" w:rsidP="00003A12">
            <w:pPr>
              <w:pStyle w:val="KeinLeerraum"/>
              <w:rPr>
                <w:lang w:eastAsia="de-DE"/>
              </w:rPr>
            </w:pPr>
          </w:p>
        </w:tc>
      </w:tr>
      <w:tr w:rsidR="00162E97" w:rsidRPr="006C2515" w14:paraId="6A0FFE6E" w14:textId="77777777" w:rsidTr="00713927">
        <w:tc>
          <w:tcPr>
            <w:tcW w:w="9464" w:type="dxa"/>
            <w:tcBorders>
              <w:bottom w:val="nil"/>
            </w:tcBorders>
          </w:tcPr>
          <w:p w14:paraId="1F2503D0" w14:textId="41A0178B" w:rsidR="00162E97" w:rsidRPr="006C2515" w:rsidRDefault="00162E97" w:rsidP="004C1275">
            <w:pPr>
              <w:pStyle w:val="KeinLeerraum"/>
              <w:keepNext/>
              <w:rPr>
                <w:lang w:eastAsia="de-DE"/>
              </w:rPr>
            </w:pPr>
            <w:r w:rsidRPr="006C2515">
              <w:rPr>
                <w:lang w:eastAsia="de-DE"/>
              </w:rPr>
              <w:t xml:space="preserve">Kommentar </w:t>
            </w:r>
            <w:r w:rsidR="0098302E" w:rsidRPr="0098302E">
              <w:rPr>
                <w:lang w:eastAsia="de-DE"/>
              </w:rPr>
              <w:t xml:space="preserve">der/des </w:t>
            </w:r>
            <w:r w:rsidRPr="006C2515">
              <w:rPr>
                <w:lang w:eastAsia="de-DE"/>
              </w:rPr>
              <w:t>Vorgesetzten</w:t>
            </w:r>
          </w:p>
        </w:tc>
      </w:tr>
      <w:tr w:rsidR="00162E97" w:rsidRPr="006C2515" w14:paraId="3FF88331" w14:textId="77777777" w:rsidTr="00713927">
        <w:tc>
          <w:tcPr>
            <w:tcW w:w="9464" w:type="dxa"/>
            <w:tcBorders>
              <w:top w:val="nil"/>
              <w:bottom w:val="single" w:sz="4" w:space="0" w:color="auto"/>
            </w:tcBorders>
          </w:tcPr>
          <w:p w14:paraId="60D18845" w14:textId="77777777" w:rsidR="00162E97" w:rsidRDefault="00093E82" w:rsidP="00093E82">
            <w:pPr>
              <w:pStyle w:val="KeinLeerraum"/>
              <w:rPr>
                <w:lang w:eastAsia="de-DE"/>
              </w:rPr>
            </w:pPr>
            <w:r>
              <w:rPr>
                <w:lang w:eastAsia="de-DE"/>
              </w:rPr>
              <w:t xml:space="preserve"> </w:t>
            </w:r>
          </w:p>
          <w:p w14:paraId="164AF88B" w14:textId="77777777" w:rsidR="00B23419" w:rsidRDefault="00B23419" w:rsidP="00093E82">
            <w:pPr>
              <w:pStyle w:val="KeinLeerraum"/>
              <w:rPr>
                <w:lang w:eastAsia="de-DE"/>
              </w:rPr>
            </w:pPr>
          </w:p>
          <w:p w14:paraId="1455F083" w14:textId="6165B7D9" w:rsidR="00B23419" w:rsidRPr="006C2515" w:rsidRDefault="00B23419" w:rsidP="00093E82">
            <w:pPr>
              <w:pStyle w:val="KeinLeerraum"/>
              <w:rPr>
                <w:lang w:eastAsia="de-DE"/>
              </w:rPr>
            </w:pPr>
          </w:p>
        </w:tc>
      </w:tr>
    </w:tbl>
    <w:p w14:paraId="3BCDD215" w14:textId="77777777" w:rsidR="00162E97" w:rsidRDefault="00162E97" w:rsidP="00365CA6"/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162E97" w:rsidRPr="00162E97" w14:paraId="648C47DC" w14:textId="77777777" w:rsidTr="00365CA6">
        <w:tc>
          <w:tcPr>
            <w:tcW w:w="9923" w:type="dxa"/>
            <w:tcBorders>
              <w:top w:val="single" w:sz="4" w:space="0" w:color="auto"/>
            </w:tcBorders>
          </w:tcPr>
          <w:p w14:paraId="62013CF4" w14:textId="77777777" w:rsidR="00162E97" w:rsidRPr="00162E97" w:rsidRDefault="00162E97" w:rsidP="00EB17C6">
            <w:pPr>
              <w:pStyle w:val="KeinLeerraum"/>
              <w:keepNext/>
              <w:rPr>
                <w:b/>
                <w:lang w:eastAsia="de-DE"/>
              </w:rPr>
            </w:pPr>
            <w:r w:rsidRPr="00162E97">
              <w:rPr>
                <w:b/>
                <w:lang w:eastAsia="de-DE"/>
              </w:rPr>
              <w:t>Können die vereinbarten Ziele termingerecht erreicht werden?</w:t>
            </w:r>
          </w:p>
        </w:tc>
      </w:tr>
      <w:tr w:rsidR="00162E97" w:rsidRPr="006C2515" w14:paraId="48B91915" w14:textId="77777777" w:rsidTr="00365CA6">
        <w:tc>
          <w:tcPr>
            <w:tcW w:w="9923" w:type="dxa"/>
          </w:tcPr>
          <w:p w14:paraId="74ADC059" w14:textId="0EF19228" w:rsidR="00162E97" w:rsidRPr="006C2515" w:rsidRDefault="00903B50" w:rsidP="00003A12">
            <w:pPr>
              <w:pStyle w:val="KeinLeerraum"/>
              <w:rPr>
                <w:lang w:eastAsia="de-DE"/>
              </w:rPr>
            </w:pPr>
            <w:r w:rsidRPr="00903B50">
              <w:rPr>
                <w:b/>
                <w:bCs/>
                <w:lang w:eastAsia="de-DE"/>
              </w:rPr>
              <w:t>Ziel 1:</w:t>
            </w:r>
            <w:r>
              <w:rPr>
                <w:lang w:eastAsia="de-DE"/>
              </w:rPr>
              <w:t xml:space="preserve"> </w:t>
            </w:r>
          </w:p>
        </w:tc>
      </w:tr>
      <w:tr w:rsidR="00162E97" w:rsidRPr="006C2515" w14:paraId="375E5398" w14:textId="77777777" w:rsidTr="00365CA6">
        <w:tc>
          <w:tcPr>
            <w:tcW w:w="9923" w:type="dxa"/>
          </w:tcPr>
          <w:p w14:paraId="00041320" w14:textId="1328C6CD" w:rsidR="00162E97" w:rsidRPr="006C2515" w:rsidRDefault="00162E97" w:rsidP="004C1275">
            <w:pPr>
              <w:pStyle w:val="KeinLeerraum"/>
              <w:keepNext/>
              <w:rPr>
                <w:lang w:eastAsia="de-DE"/>
              </w:rPr>
            </w:pPr>
            <w:bookmarkStart w:id="1" w:name="_Hlk86993506"/>
            <w:r w:rsidRPr="006C2515">
              <w:rPr>
                <w:lang w:eastAsia="de-DE"/>
              </w:rPr>
              <w:t xml:space="preserve">Kommentar </w:t>
            </w:r>
            <w:r w:rsidR="0098302E" w:rsidRPr="0098302E">
              <w:rPr>
                <w:lang w:eastAsia="de-DE"/>
              </w:rPr>
              <w:t xml:space="preserve">der/des </w:t>
            </w:r>
            <w:r w:rsidRPr="006C2515">
              <w:rPr>
                <w:lang w:eastAsia="de-DE"/>
              </w:rPr>
              <w:t>Mitarbeitenden</w:t>
            </w:r>
          </w:p>
        </w:tc>
      </w:tr>
      <w:tr w:rsidR="00162E97" w:rsidRPr="006C2515" w14:paraId="5FA8F1CF" w14:textId="77777777" w:rsidTr="00365CA6">
        <w:tc>
          <w:tcPr>
            <w:tcW w:w="9923" w:type="dxa"/>
          </w:tcPr>
          <w:p w14:paraId="49F5B8AD" w14:textId="77777777" w:rsidR="00162E97" w:rsidRDefault="00162E97" w:rsidP="00003A12">
            <w:pPr>
              <w:pStyle w:val="KeinLeerraum"/>
              <w:rPr>
                <w:lang w:eastAsia="de-DE"/>
              </w:rPr>
            </w:pPr>
          </w:p>
          <w:p w14:paraId="7A305115" w14:textId="77777777" w:rsidR="00B23419" w:rsidRDefault="00B23419" w:rsidP="00003A12">
            <w:pPr>
              <w:pStyle w:val="KeinLeerraum"/>
              <w:rPr>
                <w:lang w:eastAsia="de-DE"/>
              </w:rPr>
            </w:pPr>
          </w:p>
          <w:p w14:paraId="7C4434C2" w14:textId="72BA8FEC" w:rsidR="00B23419" w:rsidRPr="006C2515" w:rsidRDefault="00B23419" w:rsidP="00003A12">
            <w:pPr>
              <w:pStyle w:val="KeinLeerraum"/>
              <w:rPr>
                <w:lang w:eastAsia="de-DE"/>
              </w:rPr>
            </w:pPr>
          </w:p>
        </w:tc>
      </w:tr>
      <w:tr w:rsidR="00162E97" w:rsidRPr="006C2515" w14:paraId="21938E57" w14:textId="77777777" w:rsidTr="00365CA6">
        <w:tc>
          <w:tcPr>
            <w:tcW w:w="9923" w:type="dxa"/>
          </w:tcPr>
          <w:p w14:paraId="6F516B70" w14:textId="433750B4" w:rsidR="00162E97" w:rsidRPr="006C2515" w:rsidRDefault="00162E97" w:rsidP="004C1275">
            <w:pPr>
              <w:pStyle w:val="KeinLeerraum"/>
              <w:keepNext/>
              <w:rPr>
                <w:lang w:eastAsia="de-DE"/>
              </w:rPr>
            </w:pPr>
            <w:r w:rsidRPr="006C2515">
              <w:rPr>
                <w:lang w:eastAsia="de-DE"/>
              </w:rPr>
              <w:t xml:space="preserve">Kommentar </w:t>
            </w:r>
            <w:r w:rsidR="0098302E" w:rsidRPr="0098302E">
              <w:rPr>
                <w:lang w:eastAsia="de-DE"/>
              </w:rPr>
              <w:t xml:space="preserve">der/des </w:t>
            </w:r>
            <w:r w:rsidRPr="006C2515">
              <w:rPr>
                <w:lang w:eastAsia="de-DE"/>
              </w:rPr>
              <w:t>Vorgesetzten</w:t>
            </w:r>
          </w:p>
        </w:tc>
      </w:tr>
      <w:tr w:rsidR="00162E97" w:rsidRPr="006C2515" w14:paraId="171953DC" w14:textId="77777777" w:rsidTr="00365CA6">
        <w:tc>
          <w:tcPr>
            <w:tcW w:w="9923" w:type="dxa"/>
            <w:tcBorders>
              <w:bottom w:val="nil"/>
            </w:tcBorders>
          </w:tcPr>
          <w:p w14:paraId="55F3DBDF" w14:textId="77777777" w:rsidR="00B23419" w:rsidRDefault="00B23419" w:rsidP="005A1AAE">
            <w:pPr>
              <w:pStyle w:val="KeinLeerraum"/>
              <w:rPr>
                <w:lang w:eastAsia="de-DE"/>
              </w:rPr>
            </w:pPr>
          </w:p>
          <w:p w14:paraId="475ED425" w14:textId="77777777" w:rsidR="00B23419" w:rsidRDefault="00B23419" w:rsidP="005A1AAE">
            <w:pPr>
              <w:pStyle w:val="KeinLeerraum"/>
              <w:rPr>
                <w:lang w:eastAsia="de-DE"/>
              </w:rPr>
            </w:pPr>
          </w:p>
          <w:p w14:paraId="2C7B73E1" w14:textId="0746EF81" w:rsidR="00B23419" w:rsidRPr="006C2515" w:rsidRDefault="00B23419" w:rsidP="005A1AAE">
            <w:pPr>
              <w:pStyle w:val="KeinLeerraum"/>
              <w:rPr>
                <w:lang w:eastAsia="de-DE"/>
              </w:rPr>
            </w:pPr>
          </w:p>
        </w:tc>
      </w:tr>
      <w:bookmarkEnd w:id="1"/>
      <w:tr w:rsidR="00162E97" w:rsidRPr="006C2515" w14:paraId="605B22FD" w14:textId="77777777" w:rsidTr="00365CA6">
        <w:tc>
          <w:tcPr>
            <w:tcW w:w="9923" w:type="dxa"/>
            <w:tcBorders>
              <w:top w:val="nil"/>
              <w:bottom w:val="nil"/>
            </w:tcBorders>
          </w:tcPr>
          <w:p w14:paraId="104FCC3E" w14:textId="22FF416B" w:rsidR="00162E97" w:rsidRPr="006C2515" w:rsidRDefault="00B23419" w:rsidP="00EB17C6">
            <w:pPr>
              <w:pStyle w:val="KeinLeerraum"/>
              <w:keepNext/>
              <w:rPr>
                <w:lang w:eastAsia="de-DE"/>
              </w:rPr>
            </w:pPr>
            <w:r w:rsidRPr="00B23419">
              <w:rPr>
                <w:b/>
                <w:bCs/>
                <w:lang w:eastAsia="de-DE"/>
              </w:rPr>
              <w:t>Ziel 2:</w:t>
            </w:r>
          </w:p>
        </w:tc>
      </w:tr>
      <w:tr w:rsidR="00B23419" w:rsidRPr="006C2515" w14:paraId="276A617A" w14:textId="77777777" w:rsidTr="004975B8">
        <w:tc>
          <w:tcPr>
            <w:tcW w:w="9923" w:type="dxa"/>
          </w:tcPr>
          <w:p w14:paraId="1D42D176" w14:textId="77777777" w:rsidR="00B23419" w:rsidRPr="006C2515" w:rsidRDefault="00B23419" w:rsidP="004975B8">
            <w:pPr>
              <w:pStyle w:val="KeinLeerraum"/>
              <w:keepNext/>
              <w:rPr>
                <w:lang w:eastAsia="de-DE"/>
              </w:rPr>
            </w:pPr>
            <w:r w:rsidRPr="006C2515">
              <w:rPr>
                <w:lang w:eastAsia="de-DE"/>
              </w:rPr>
              <w:t xml:space="preserve">Kommentar </w:t>
            </w:r>
            <w:r w:rsidRPr="0098302E">
              <w:rPr>
                <w:lang w:eastAsia="de-DE"/>
              </w:rPr>
              <w:t xml:space="preserve">der/des </w:t>
            </w:r>
            <w:r w:rsidRPr="006C2515">
              <w:rPr>
                <w:lang w:eastAsia="de-DE"/>
              </w:rPr>
              <w:t>Mitarbeitenden</w:t>
            </w:r>
          </w:p>
        </w:tc>
      </w:tr>
      <w:tr w:rsidR="00B23419" w:rsidRPr="006C2515" w14:paraId="6E18EA81" w14:textId="77777777" w:rsidTr="004975B8">
        <w:tc>
          <w:tcPr>
            <w:tcW w:w="9923" w:type="dxa"/>
          </w:tcPr>
          <w:p w14:paraId="35066409" w14:textId="77777777" w:rsidR="00B23419" w:rsidRDefault="00B23419" w:rsidP="004975B8">
            <w:pPr>
              <w:pStyle w:val="KeinLeerraum"/>
              <w:rPr>
                <w:lang w:eastAsia="de-DE"/>
              </w:rPr>
            </w:pPr>
          </w:p>
          <w:p w14:paraId="0067B190" w14:textId="77777777" w:rsidR="00B23419" w:rsidRDefault="00B23419" w:rsidP="004975B8">
            <w:pPr>
              <w:pStyle w:val="KeinLeerraum"/>
              <w:rPr>
                <w:lang w:eastAsia="de-DE"/>
              </w:rPr>
            </w:pPr>
          </w:p>
          <w:p w14:paraId="372A5558" w14:textId="51388589" w:rsidR="00B23419" w:rsidRPr="006C2515" w:rsidRDefault="00B23419" w:rsidP="004975B8">
            <w:pPr>
              <w:pStyle w:val="KeinLeerraum"/>
              <w:rPr>
                <w:lang w:eastAsia="de-DE"/>
              </w:rPr>
            </w:pPr>
          </w:p>
        </w:tc>
      </w:tr>
      <w:tr w:rsidR="00B23419" w:rsidRPr="006C2515" w14:paraId="2F1714FD" w14:textId="77777777" w:rsidTr="004975B8">
        <w:tc>
          <w:tcPr>
            <w:tcW w:w="9923" w:type="dxa"/>
          </w:tcPr>
          <w:p w14:paraId="4CE95963" w14:textId="77777777" w:rsidR="00B23419" w:rsidRPr="006C2515" w:rsidRDefault="00B23419" w:rsidP="004975B8">
            <w:pPr>
              <w:pStyle w:val="KeinLeerraum"/>
              <w:keepNext/>
              <w:rPr>
                <w:lang w:eastAsia="de-DE"/>
              </w:rPr>
            </w:pPr>
            <w:r w:rsidRPr="006C2515">
              <w:rPr>
                <w:lang w:eastAsia="de-DE"/>
              </w:rPr>
              <w:t xml:space="preserve">Kommentar </w:t>
            </w:r>
            <w:r w:rsidRPr="0098302E">
              <w:rPr>
                <w:lang w:eastAsia="de-DE"/>
              </w:rPr>
              <w:t xml:space="preserve">der/des </w:t>
            </w:r>
            <w:r w:rsidRPr="006C2515">
              <w:rPr>
                <w:lang w:eastAsia="de-DE"/>
              </w:rPr>
              <w:t>Vorgesetzten</w:t>
            </w:r>
          </w:p>
        </w:tc>
      </w:tr>
      <w:tr w:rsidR="00B23419" w:rsidRPr="006C2515" w14:paraId="748EC0FF" w14:textId="77777777" w:rsidTr="004975B8">
        <w:tc>
          <w:tcPr>
            <w:tcW w:w="9923" w:type="dxa"/>
            <w:tcBorders>
              <w:bottom w:val="nil"/>
            </w:tcBorders>
          </w:tcPr>
          <w:p w14:paraId="7147D5C9" w14:textId="77777777" w:rsidR="00B23419" w:rsidRDefault="00B23419" w:rsidP="004975B8">
            <w:pPr>
              <w:pStyle w:val="KeinLeerraum"/>
              <w:rPr>
                <w:lang w:eastAsia="de-DE"/>
              </w:rPr>
            </w:pPr>
          </w:p>
          <w:p w14:paraId="429F77DF" w14:textId="77777777" w:rsidR="00B23419" w:rsidRDefault="00B23419" w:rsidP="004975B8">
            <w:pPr>
              <w:pStyle w:val="KeinLeerraum"/>
              <w:rPr>
                <w:lang w:eastAsia="de-DE"/>
              </w:rPr>
            </w:pPr>
          </w:p>
          <w:p w14:paraId="2BD3237D" w14:textId="77777777" w:rsidR="00B23419" w:rsidRDefault="00B23419" w:rsidP="004975B8">
            <w:pPr>
              <w:pStyle w:val="KeinLeerraum"/>
              <w:rPr>
                <w:lang w:eastAsia="de-DE"/>
              </w:rPr>
            </w:pPr>
          </w:p>
          <w:p w14:paraId="238D0893" w14:textId="458B7A7F" w:rsidR="00B23419" w:rsidRPr="006C2515" w:rsidRDefault="00B23419" w:rsidP="004975B8">
            <w:pPr>
              <w:pStyle w:val="KeinLeerraum"/>
              <w:rPr>
                <w:lang w:eastAsia="de-DE"/>
              </w:rPr>
            </w:pPr>
            <w:r w:rsidRPr="00B23419">
              <w:rPr>
                <w:b/>
                <w:bCs/>
                <w:lang w:eastAsia="de-DE"/>
              </w:rPr>
              <w:t>Ziel 3:</w:t>
            </w:r>
            <w:r w:rsidRPr="00B23419">
              <w:rPr>
                <w:lang w:eastAsia="de-DE"/>
              </w:rPr>
              <w:t xml:space="preserve"> </w:t>
            </w:r>
            <w:r w:rsidRPr="00B23419">
              <w:rPr>
                <w:lang w:eastAsia="de-DE"/>
              </w:rPr>
              <w:tab/>
            </w:r>
          </w:p>
        </w:tc>
      </w:tr>
      <w:tr w:rsidR="00B23419" w:rsidRPr="006C2515" w14:paraId="7E234CDC" w14:textId="77777777" w:rsidTr="004975B8">
        <w:tc>
          <w:tcPr>
            <w:tcW w:w="9923" w:type="dxa"/>
          </w:tcPr>
          <w:p w14:paraId="5C7135A1" w14:textId="77777777" w:rsidR="00B23419" w:rsidRPr="006C2515" w:rsidRDefault="00B23419" w:rsidP="004975B8">
            <w:pPr>
              <w:pStyle w:val="KeinLeerraum"/>
              <w:keepNext/>
              <w:rPr>
                <w:lang w:eastAsia="de-DE"/>
              </w:rPr>
            </w:pPr>
            <w:r w:rsidRPr="006C2515">
              <w:rPr>
                <w:lang w:eastAsia="de-DE"/>
              </w:rPr>
              <w:t xml:space="preserve">Kommentar </w:t>
            </w:r>
            <w:r w:rsidRPr="0098302E">
              <w:rPr>
                <w:lang w:eastAsia="de-DE"/>
              </w:rPr>
              <w:t xml:space="preserve">der/des </w:t>
            </w:r>
            <w:r w:rsidRPr="006C2515">
              <w:rPr>
                <w:lang w:eastAsia="de-DE"/>
              </w:rPr>
              <w:t>Mitarbeitenden</w:t>
            </w:r>
          </w:p>
        </w:tc>
      </w:tr>
      <w:tr w:rsidR="00B23419" w:rsidRPr="006C2515" w14:paraId="1867B865" w14:textId="77777777" w:rsidTr="004975B8">
        <w:tc>
          <w:tcPr>
            <w:tcW w:w="9923" w:type="dxa"/>
          </w:tcPr>
          <w:p w14:paraId="7CA72AE3" w14:textId="77777777" w:rsidR="00B23419" w:rsidRDefault="00B23419" w:rsidP="004975B8">
            <w:pPr>
              <w:pStyle w:val="KeinLeerraum"/>
              <w:rPr>
                <w:lang w:eastAsia="de-DE"/>
              </w:rPr>
            </w:pPr>
          </w:p>
          <w:p w14:paraId="14B60437" w14:textId="77777777" w:rsidR="00B23419" w:rsidRDefault="00B23419" w:rsidP="004975B8">
            <w:pPr>
              <w:pStyle w:val="KeinLeerraum"/>
              <w:rPr>
                <w:lang w:eastAsia="de-DE"/>
              </w:rPr>
            </w:pPr>
          </w:p>
          <w:p w14:paraId="2B4886CA" w14:textId="34254432" w:rsidR="00B23419" w:rsidRPr="006C2515" w:rsidRDefault="00B23419" w:rsidP="004975B8">
            <w:pPr>
              <w:pStyle w:val="KeinLeerraum"/>
              <w:rPr>
                <w:lang w:eastAsia="de-DE"/>
              </w:rPr>
            </w:pPr>
          </w:p>
        </w:tc>
      </w:tr>
      <w:tr w:rsidR="00B23419" w:rsidRPr="006C2515" w14:paraId="1BE7C607" w14:textId="77777777" w:rsidTr="004975B8">
        <w:tc>
          <w:tcPr>
            <w:tcW w:w="9923" w:type="dxa"/>
          </w:tcPr>
          <w:p w14:paraId="5E19B954" w14:textId="77777777" w:rsidR="00B23419" w:rsidRPr="006C2515" w:rsidRDefault="00B23419" w:rsidP="004975B8">
            <w:pPr>
              <w:pStyle w:val="KeinLeerraum"/>
              <w:keepNext/>
              <w:rPr>
                <w:lang w:eastAsia="de-DE"/>
              </w:rPr>
            </w:pPr>
            <w:r w:rsidRPr="006C2515">
              <w:rPr>
                <w:lang w:eastAsia="de-DE"/>
              </w:rPr>
              <w:t xml:space="preserve">Kommentar </w:t>
            </w:r>
            <w:r w:rsidRPr="0098302E">
              <w:rPr>
                <w:lang w:eastAsia="de-DE"/>
              </w:rPr>
              <w:t xml:space="preserve">der/des </w:t>
            </w:r>
            <w:r w:rsidRPr="006C2515">
              <w:rPr>
                <w:lang w:eastAsia="de-DE"/>
              </w:rPr>
              <w:t>Vorgesetzten</w:t>
            </w:r>
          </w:p>
        </w:tc>
      </w:tr>
      <w:tr w:rsidR="00B23419" w:rsidRPr="006C2515" w14:paraId="399AE8A7" w14:textId="77777777" w:rsidTr="004975B8">
        <w:tc>
          <w:tcPr>
            <w:tcW w:w="9923" w:type="dxa"/>
            <w:tcBorders>
              <w:bottom w:val="nil"/>
            </w:tcBorders>
          </w:tcPr>
          <w:p w14:paraId="2CC4B208" w14:textId="77777777" w:rsidR="00B23419" w:rsidRDefault="00B23419" w:rsidP="004975B8">
            <w:pPr>
              <w:pStyle w:val="KeinLeerraum"/>
              <w:rPr>
                <w:lang w:eastAsia="de-DE"/>
              </w:rPr>
            </w:pPr>
          </w:p>
          <w:p w14:paraId="2F110424" w14:textId="77777777" w:rsidR="00B23419" w:rsidRDefault="00B23419" w:rsidP="004975B8">
            <w:pPr>
              <w:pStyle w:val="KeinLeerraum"/>
              <w:rPr>
                <w:lang w:eastAsia="de-DE"/>
              </w:rPr>
            </w:pPr>
          </w:p>
          <w:p w14:paraId="25A4AD59" w14:textId="10EEAA89" w:rsidR="00B23419" w:rsidRPr="006C2515" w:rsidRDefault="00B23419" w:rsidP="004975B8">
            <w:pPr>
              <w:pStyle w:val="KeinLeerraum"/>
              <w:rPr>
                <w:lang w:eastAsia="de-DE"/>
              </w:rPr>
            </w:pPr>
          </w:p>
        </w:tc>
      </w:tr>
      <w:tr w:rsidR="00162E97" w:rsidRPr="006C2515" w14:paraId="568F99C1" w14:textId="77777777" w:rsidTr="00365CA6">
        <w:tc>
          <w:tcPr>
            <w:tcW w:w="9923" w:type="dxa"/>
            <w:tcBorders>
              <w:top w:val="nil"/>
              <w:bottom w:val="single" w:sz="4" w:space="0" w:color="auto"/>
            </w:tcBorders>
          </w:tcPr>
          <w:p w14:paraId="3E61326A" w14:textId="322F9018" w:rsidR="00162E97" w:rsidRDefault="00B23419" w:rsidP="00003A12">
            <w:pPr>
              <w:pStyle w:val="KeinLeerraum"/>
              <w:rPr>
                <w:bCs/>
                <w:lang w:eastAsia="de-DE"/>
              </w:rPr>
            </w:pPr>
            <w:r w:rsidRPr="00B23419">
              <w:rPr>
                <w:bCs/>
                <w:lang w:eastAsia="de-DE"/>
              </w:rPr>
              <w:t>Wünsche/Vorschläge für Unterstützungs- und Entwicklungsmassnahmen:</w:t>
            </w:r>
          </w:p>
          <w:p w14:paraId="65B7C148" w14:textId="77777777" w:rsidR="00F45293" w:rsidRDefault="00F45293" w:rsidP="00003A12">
            <w:pPr>
              <w:pStyle w:val="KeinLeerraum"/>
              <w:rPr>
                <w:bCs/>
                <w:lang w:eastAsia="de-DE"/>
              </w:rPr>
            </w:pPr>
          </w:p>
          <w:p w14:paraId="3FC7175F" w14:textId="77777777" w:rsidR="00B23419" w:rsidRDefault="00B23419" w:rsidP="00003A12">
            <w:pPr>
              <w:pStyle w:val="KeinLeerraum"/>
              <w:rPr>
                <w:bCs/>
                <w:lang w:eastAsia="de-DE"/>
              </w:rPr>
            </w:pPr>
          </w:p>
          <w:p w14:paraId="2FCC6F07" w14:textId="77777777" w:rsidR="00B23419" w:rsidRDefault="00B23419" w:rsidP="00003A12">
            <w:pPr>
              <w:pStyle w:val="KeinLeerraum"/>
              <w:rPr>
                <w:bCs/>
                <w:lang w:eastAsia="de-DE"/>
              </w:rPr>
            </w:pPr>
          </w:p>
          <w:p w14:paraId="235A3428" w14:textId="53D865F6" w:rsidR="00B23419" w:rsidRPr="006C2515" w:rsidRDefault="00B23419" w:rsidP="00003A12">
            <w:pPr>
              <w:pStyle w:val="KeinLeerraum"/>
              <w:rPr>
                <w:bCs/>
                <w:lang w:eastAsia="de-DE"/>
              </w:rPr>
            </w:pPr>
          </w:p>
        </w:tc>
      </w:tr>
    </w:tbl>
    <w:p w14:paraId="5E0A55EE" w14:textId="77777777" w:rsidR="00162E97" w:rsidRPr="00C201A6" w:rsidRDefault="00162E97" w:rsidP="00162E97"/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162E97" w:rsidRPr="00162E97" w14:paraId="14BA63C8" w14:textId="77777777" w:rsidTr="00713927">
        <w:tc>
          <w:tcPr>
            <w:tcW w:w="9923" w:type="dxa"/>
            <w:tcBorders>
              <w:top w:val="single" w:sz="4" w:space="0" w:color="auto"/>
            </w:tcBorders>
          </w:tcPr>
          <w:p w14:paraId="4D8F7CFA" w14:textId="77777777" w:rsidR="00162E97" w:rsidRPr="00162E97" w:rsidRDefault="00162E97" w:rsidP="00EB17C6">
            <w:pPr>
              <w:pStyle w:val="KeinLeerraum"/>
              <w:keepNext/>
              <w:rPr>
                <w:b/>
                <w:lang w:eastAsia="de-DE"/>
              </w:rPr>
            </w:pPr>
            <w:r w:rsidRPr="00162E97">
              <w:rPr>
                <w:b/>
                <w:lang w:eastAsia="de-DE"/>
              </w:rPr>
              <w:t>Gegenseitiges Feedback zum Gespräch und Fazit</w:t>
            </w:r>
          </w:p>
        </w:tc>
      </w:tr>
      <w:tr w:rsidR="00162E97" w:rsidRPr="006C2515" w14:paraId="0DC85E2E" w14:textId="77777777" w:rsidTr="00713927">
        <w:tc>
          <w:tcPr>
            <w:tcW w:w="9923" w:type="dxa"/>
          </w:tcPr>
          <w:p w14:paraId="4D92A4C8" w14:textId="27F248EE" w:rsidR="00162E97" w:rsidRPr="006C2515" w:rsidRDefault="00162E97" w:rsidP="009B0649">
            <w:pPr>
              <w:pStyle w:val="KeinLeerraum"/>
              <w:keepNext/>
              <w:rPr>
                <w:lang w:eastAsia="de-DE"/>
              </w:rPr>
            </w:pPr>
            <w:r w:rsidRPr="006C2515">
              <w:rPr>
                <w:lang w:eastAsia="de-DE"/>
              </w:rPr>
              <w:t xml:space="preserve">Kommentar </w:t>
            </w:r>
            <w:r w:rsidR="0098302E">
              <w:rPr>
                <w:lang w:eastAsia="de-DE"/>
              </w:rPr>
              <w:t>der/</w:t>
            </w:r>
            <w:r w:rsidRPr="006C2515">
              <w:rPr>
                <w:lang w:eastAsia="de-DE"/>
              </w:rPr>
              <w:t>de</w:t>
            </w:r>
            <w:r w:rsidR="00903B50">
              <w:rPr>
                <w:lang w:eastAsia="de-DE"/>
              </w:rPr>
              <w:t>s</w:t>
            </w:r>
            <w:r w:rsidRPr="006C2515">
              <w:rPr>
                <w:lang w:eastAsia="de-DE"/>
              </w:rPr>
              <w:t xml:space="preserve"> Mitarbeitenden:</w:t>
            </w:r>
          </w:p>
        </w:tc>
      </w:tr>
      <w:tr w:rsidR="00162E97" w:rsidRPr="006C2515" w14:paraId="3F11DFBA" w14:textId="77777777" w:rsidTr="00713927">
        <w:tc>
          <w:tcPr>
            <w:tcW w:w="9923" w:type="dxa"/>
          </w:tcPr>
          <w:p w14:paraId="2371F448" w14:textId="77777777" w:rsidR="00162E97" w:rsidRDefault="00162E97" w:rsidP="00003A12">
            <w:pPr>
              <w:pStyle w:val="KeinLeerraum"/>
              <w:rPr>
                <w:lang w:eastAsia="de-DE"/>
              </w:rPr>
            </w:pPr>
          </w:p>
          <w:p w14:paraId="7444CE13" w14:textId="77777777" w:rsidR="00B23419" w:rsidRDefault="00B23419" w:rsidP="00003A12">
            <w:pPr>
              <w:pStyle w:val="KeinLeerraum"/>
              <w:rPr>
                <w:lang w:eastAsia="de-DE"/>
              </w:rPr>
            </w:pPr>
          </w:p>
          <w:p w14:paraId="5AD1D62A" w14:textId="65B5387C" w:rsidR="00B23419" w:rsidRPr="006C2515" w:rsidRDefault="00B23419" w:rsidP="00003A12">
            <w:pPr>
              <w:pStyle w:val="KeinLeerraum"/>
              <w:rPr>
                <w:lang w:eastAsia="de-DE"/>
              </w:rPr>
            </w:pPr>
          </w:p>
        </w:tc>
      </w:tr>
      <w:tr w:rsidR="00162E97" w:rsidRPr="006C2515" w14:paraId="19CFB36D" w14:textId="77777777" w:rsidTr="00713927">
        <w:tc>
          <w:tcPr>
            <w:tcW w:w="9923" w:type="dxa"/>
          </w:tcPr>
          <w:p w14:paraId="2BC0AD93" w14:textId="714C629C" w:rsidR="00162E97" w:rsidRPr="006C2515" w:rsidRDefault="00162E97" w:rsidP="009B0649">
            <w:pPr>
              <w:pStyle w:val="KeinLeerraum"/>
              <w:keepNext/>
              <w:rPr>
                <w:lang w:eastAsia="de-DE"/>
              </w:rPr>
            </w:pPr>
            <w:r w:rsidRPr="006C2515">
              <w:rPr>
                <w:lang w:eastAsia="de-DE"/>
              </w:rPr>
              <w:t>Kommentar der</w:t>
            </w:r>
            <w:r w:rsidR="0098302E">
              <w:rPr>
                <w:lang w:eastAsia="de-DE"/>
              </w:rPr>
              <w:t>/des</w:t>
            </w:r>
            <w:r w:rsidRPr="006C2515">
              <w:rPr>
                <w:lang w:eastAsia="de-DE"/>
              </w:rPr>
              <w:t xml:space="preserve"> Vorgesetzten:</w:t>
            </w:r>
          </w:p>
        </w:tc>
      </w:tr>
      <w:tr w:rsidR="00162E97" w:rsidRPr="006C2515" w14:paraId="5DB5CC5C" w14:textId="77777777" w:rsidTr="00713927">
        <w:tc>
          <w:tcPr>
            <w:tcW w:w="9923" w:type="dxa"/>
            <w:tcBorders>
              <w:bottom w:val="single" w:sz="4" w:space="0" w:color="auto"/>
            </w:tcBorders>
          </w:tcPr>
          <w:p w14:paraId="273D9A3B" w14:textId="77777777" w:rsidR="00B23419" w:rsidRDefault="00B23419" w:rsidP="0060274F">
            <w:pPr>
              <w:pStyle w:val="KeinLeerraum"/>
              <w:rPr>
                <w:lang w:eastAsia="de-DE"/>
              </w:rPr>
            </w:pPr>
          </w:p>
          <w:p w14:paraId="6DA7E980" w14:textId="24A3493E" w:rsidR="00B23419" w:rsidRPr="006C2515" w:rsidRDefault="00B23419" w:rsidP="0060274F">
            <w:pPr>
              <w:pStyle w:val="KeinLeerraum"/>
              <w:rPr>
                <w:lang w:eastAsia="de-DE"/>
              </w:rPr>
            </w:pPr>
          </w:p>
        </w:tc>
      </w:tr>
    </w:tbl>
    <w:p w14:paraId="226DBED0" w14:textId="77777777" w:rsidR="00B81FC0" w:rsidRPr="00647C6B" w:rsidRDefault="00B81FC0" w:rsidP="00B81FC0">
      <w:pPr>
        <w:rPr>
          <w:rFonts w:cstheme="minorHAnsi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4961"/>
        <w:gridCol w:w="4962"/>
      </w:tblGrid>
      <w:tr w:rsidR="00B81FC0" w:rsidRPr="00647C6B" w14:paraId="508AB422" w14:textId="77777777" w:rsidTr="00500CF6">
        <w:trPr>
          <w:cantSplit/>
        </w:trPr>
        <w:tc>
          <w:tcPr>
            <w:tcW w:w="9923" w:type="dxa"/>
            <w:gridSpan w:val="2"/>
            <w:tcBorders>
              <w:top w:val="single" w:sz="4" w:space="0" w:color="auto"/>
            </w:tcBorders>
          </w:tcPr>
          <w:p w14:paraId="673DFFC9" w14:textId="77777777" w:rsidR="00B81FC0" w:rsidRPr="00647C6B" w:rsidRDefault="00B81FC0" w:rsidP="00500CF6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Besprochen und akzeptiert</w:t>
            </w:r>
          </w:p>
        </w:tc>
      </w:tr>
      <w:tr w:rsidR="00B81FC0" w:rsidRPr="00647C6B" w14:paraId="0DFC5D30" w14:textId="77777777" w:rsidTr="00500CF6">
        <w:trPr>
          <w:cantSplit/>
        </w:trPr>
        <w:tc>
          <w:tcPr>
            <w:tcW w:w="9923" w:type="dxa"/>
            <w:gridSpan w:val="2"/>
          </w:tcPr>
          <w:p w14:paraId="742D6EB0" w14:textId="0783842F" w:rsidR="00B81FC0" w:rsidRPr="00647C6B" w:rsidRDefault="009B0649" w:rsidP="00500CF6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Bern, </w:t>
            </w:r>
          </w:p>
        </w:tc>
      </w:tr>
      <w:tr w:rsidR="00B81FC0" w:rsidRPr="00647C6B" w14:paraId="3ADA82FA" w14:textId="77777777" w:rsidTr="00500CF6">
        <w:trPr>
          <w:cantSplit/>
        </w:trPr>
        <w:tc>
          <w:tcPr>
            <w:tcW w:w="4961" w:type="dxa"/>
          </w:tcPr>
          <w:p w14:paraId="258FA8AC" w14:textId="77777777" w:rsidR="00B81FC0" w:rsidRDefault="00B81FC0" w:rsidP="00500CF6">
            <w:pPr>
              <w:rPr>
                <w:rFonts w:cstheme="minorHAnsi"/>
              </w:rPr>
            </w:pPr>
          </w:p>
          <w:p w14:paraId="134684BC" w14:textId="77777777" w:rsidR="00B81FC0" w:rsidRPr="005778F7" w:rsidRDefault="00B81FC0" w:rsidP="00500CF6">
            <w:pPr>
              <w:rPr>
                <w:rFonts w:cstheme="minorHAnsi"/>
              </w:rPr>
            </w:pPr>
          </w:p>
        </w:tc>
        <w:tc>
          <w:tcPr>
            <w:tcW w:w="4962" w:type="dxa"/>
          </w:tcPr>
          <w:p w14:paraId="135EE742" w14:textId="77777777" w:rsidR="00B81FC0" w:rsidRPr="005778F7" w:rsidRDefault="00B81FC0" w:rsidP="00500CF6">
            <w:pPr>
              <w:rPr>
                <w:rFonts w:cstheme="minorHAnsi"/>
              </w:rPr>
            </w:pPr>
          </w:p>
        </w:tc>
      </w:tr>
      <w:tr w:rsidR="00B81FC0" w:rsidRPr="00647C6B" w14:paraId="3F0E9949" w14:textId="77777777" w:rsidTr="00500CF6">
        <w:trPr>
          <w:cantSplit/>
        </w:trPr>
        <w:tc>
          <w:tcPr>
            <w:tcW w:w="4961" w:type="dxa"/>
          </w:tcPr>
          <w:p w14:paraId="6BDF8CE8" w14:textId="44A9DA39" w:rsidR="00B81FC0" w:rsidRPr="00647C6B" w:rsidRDefault="00B81FC0" w:rsidP="0087699F">
            <w:pPr>
              <w:rPr>
                <w:rFonts w:cstheme="minorHAnsi"/>
              </w:rPr>
            </w:pPr>
            <w:r w:rsidRPr="005778F7">
              <w:rPr>
                <w:rFonts w:cstheme="minorHAnsi"/>
              </w:rPr>
              <w:t>Unterschrift Mitarbeitende</w:t>
            </w:r>
            <w:r w:rsidR="0098302E" w:rsidRPr="0098302E">
              <w:rPr>
                <w:rFonts w:cstheme="minorHAnsi"/>
              </w:rPr>
              <w:t>(r)</w:t>
            </w:r>
          </w:p>
        </w:tc>
        <w:tc>
          <w:tcPr>
            <w:tcW w:w="4962" w:type="dxa"/>
          </w:tcPr>
          <w:p w14:paraId="7A2D832F" w14:textId="1100C450" w:rsidR="00B81FC0" w:rsidRPr="00647C6B" w:rsidRDefault="00B81FC0" w:rsidP="0087699F">
            <w:pPr>
              <w:rPr>
                <w:rFonts w:cstheme="minorHAnsi"/>
              </w:rPr>
            </w:pPr>
            <w:r w:rsidRPr="005778F7">
              <w:rPr>
                <w:rFonts w:cstheme="minorHAnsi"/>
              </w:rPr>
              <w:t>Unterschrift Vorgesetzte</w:t>
            </w:r>
            <w:r w:rsidR="0098302E" w:rsidRPr="0098302E">
              <w:rPr>
                <w:rFonts w:cstheme="minorHAnsi"/>
              </w:rPr>
              <w:t>(r)</w:t>
            </w:r>
          </w:p>
        </w:tc>
      </w:tr>
      <w:tr w:rsidR="00B81FC0" w:rsidRPr="00647C6B" w14:paraId="7AD8B7A8" w14:textId="77777777" w:rsidTr="00500CF6">
        <w:trPr>
          <w:cantSplit/>
        </w:trPr>
        <w:tc>
          <w:tcPr>
            <w:tcW w:w="4961" w:type="dxa"/>
          </w:tcPr>
          <w:p w14:paraId="2E1B5F0F" w14:textId="77777777" w:rsidR="00B81FC0" w:rsidRDefault="00B81FC0" w:rsidP="00500CF6">
            <w:pPr>
              <w:rPr>
                <w:rFonts w:cstheme="minorHAnsi"/>
              </w:rPr>
            </w:pPr>
          </w:p>
          <w:p w14:paraId="6B1A9E9C" w14:textId="77777777" w:rsidR="00B81FC0" w:rsidRPr="005778F7" w:rsidRDefault="00B81FC0" w:rsidP="00500CF6">
            <w:pPr>
              <w:rPr>
                <w:rFonts w:cstheme="minorHAnsi"/>
              </w:rPr>
            </w:pPr>
          </w:p>
        </w:tc>
        <w:tc>
          <w:tcPr>
            <w:tcW w:w="4962" w:type="dxa"/>
          </w:tcPr>
          <w:p w14:paraId="7743B08B" w14:textId="77777777" w:rsidR="00B81FC0" w:rsidRPr="005778F7" w:rsidRDefault="00B81FC0" w:rsidP="00500CF6">
            <w:pPr>
              <w:rPr>
                <w:rFonts w:cstheme="minorHAnsi"/>
              </w:rPr>
            </w:pPr>
          </w:p>
        </w:tc>
      </w:tr>
      <w:tr w:rsidR="00B81FC0" w:rsidRPr="00647C6B" w14:paraId="4A9141B9" w14:textId="77777777" w:rsidTr="00500CF6">
        <w:trPr>
          <w:cantSplit/>
        </w:trPr>
        <w:tc>
          <w:tcPr>
            <w:tcW w:w="4961" w:type="dxa"/>
          </w:tcPr>
          <w:p w14:paraId="670AAF46" w14:textId="3C037160" w:rsidR="00B81FC0" w:rsidRPr="00647C6B" w:rsidRDefault="00B81FC0" w:rsidP="00500CF6">
            <w:pPr>
              <w:rPr>
                <w:rFonts w:cstheme="minorHAnsi"/>
              </w:rPr>
            </w:pPr>
            <w:r w:rsidRPr="005778F7">
              <w:rPr>
                <w:rFonts w:cstheme="minorHAnsi"/>
              </w:rPr>
              <w:t>Unterschrift übergeordnete</w:t>
            </w:r>
            <w:r w:rsidR="0098302E">
              <w:rPr>
                <w:rFonts w:cstheme="minorHAnsi"/>
              </w:rPr>
              <w:t>(r)</w:t>
            </w:r>
            <w:r w:rsidRPr="005778F7">
              <w:rPr>
                <w:rFonts w:cstheme="minorHAnsi"/>
              </w:rPr>
              <w:t xml:space="preserve"> Vorgesetzte</w:t>
            </w:r>
            <w:r w:rsidR="0098302E" w:rsidRPr="0098302E">
              <w:rPr>
                <w:rFonts w:cstheme="minorHAnsi"/>
              </w:rPr>
              <w:t>(r)</w:t>
            </w:r>
          </w:p>
        </w:tc>
        <w:tc>
          <w:tcPr>
            <w:tcW w:w="4962" w:type="dxa"/>
          </w:tcPr>
          <w:p w14:paraId="1FF30B64" w14:textId="77777777" w:rsidR="00CD421A" w:rsidRDefault="00B81FC0" w:rsidP="00CD421A">
            <w:pPr>
              <w:rPr>
                <w:rFonts w:cstheme="minorHAnsi"/>
              </w:rPr>
            </w:pPr>
            <w:r>
              <w:rPr>
                <w:rFonts w:cstheme="minorHAnsi"/>
              </w:rPr>
              <w:t>Unterschrift t</w:t>
            </w:r>
            <w:r w:rsidRPr="005778F7">
              <w:rPr>
                <w:rFonts w:cstheme="minorHAnsi"/>
              </w:rPr>
              <w:t>eilnehmende Drittperson</w:t>
            </w:r>
            <w:r w:rsidR="00CD421A">
              <w:rPr>
                <w:rFonts w:cstheme="minorHAnsi"/>
              </w:rPr>
              <w:br/>
            </w:r>
          </w:p>
          <w:p w14:paraId="4A08B193" w14:textId="77777777" w:rsidR="00B81FC0" w:rsidRPr="00647C6B" w:rsidRDefault="00B81FC0" w:rsidP="00CD421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Name in </w:t>
            </w:r>
            <w:r w:rsidR="00CD421A">
              <w:rPr>
                <w:rFonts w:cstheme="minorHAnsi"/>
              </w:rPr>
              <w:t>Blockschrift</w:t>
            </w:r>
          </w:p>
        </w:tc>
      </w:tr>
    </w:tbl>
    <w:p w14:paraId="41933092" w14:textId="77777777" w:rsidR="00B81FC0" w:rsidRPr="00647C6B" w:rsidRDefault="00B81FC0" w:rsidP="00B81FC0">
      <w:pPr>
        <w:rPr>
          <w:rFonts w:cstheme="minorHAnsi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B81FC0" w:rsidRPr="00647C6B" w14:paraId="15BF0789" w14:textId="77777777" w:rsidTr="00500CF6">
        <w:tc>
          <w:tcPr>
            <w:tcW w:w="9464" w:type="dxa"/>
            <w:tcBorders>
              <w:top w:val="single" w:sz="4" w:space="0" w:color="auto"/>
              <w:bottom w:val="nil"/>
            </w:tcBorders>
          </w:tcPr>
          <w:p w14:paraId="46BB2D20" w14:textId="3B9EF56A" w:rsidR="00B81FC0" w:rsidRPr="00647C6B" w:rsidRDefault="0098302E" w:rsidP="00500CF6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Gesamtleitung</w:t>
            </w:r>
          </w:p>
        </w:tc>
      </w:tr>
      <w:tr w:rsidR="00B81FC0" w:rsidRPr="00647C6B" w14:paraId="2EDC648F" w14:textId="77777777" w:rsidTr="00500CF6">
        <w:tc>
          <w:tcPr>
            <w:tcW w:w="9464" w:type="dxa"/>
            <w:tcBorders>
              <w:top w:val="nil"/>
              <w:bottom w:val="single" w:sz="4" w:space="0" w:color="auto"/>
            </w:tcBorders>
          </w:tcPr>
          <w:p w14:paraId="5C90BD41" w14:textId="77777777" w:rsidR="00B81FC0" w:rsidRDefault="00B81FC0" w:rsidP="00500CF6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Kommentar:</w:t>
            </w:r>
          </w:p>
          <w:p w14:paraId="58DC1475" w14:textId="77777777" w:rsidR="00E7535E" w:rsidRDefault="00E7535E" w:rsidP="00500CF6">
            <w:pPr>
              <w:rPr>
                <w:rFonts w:cstheme="minorHAnsi"/>
              </w:rPr>
            </w:pPr>
          </w:p>
          <w:p w14:paraId="0E09BA81" w14:textId="77777777" w:rsidR="00E7535E" w:rsidRPr="00647C6B" w:rsidRDefault="00E7535E" w:rsidP="00500CF6">
            <w:pPr>
              <w:rPr>
                <w:rFonts w:cstheme="minorHAnsi"/>
              </w:rPr>
            </w:pPr>
          </w:p>
          <w:p w14:paraId="26448CDB" w14:textId="77777777" w:rsidR="00B81FC0" w:rsidRPr="00647C6B" w:rsidRDefault="00B81FC0" w:rsidP="00500CF6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Datum und Unterschrift:</w:t>
            </w:r>
          </w:p>
        </w:tc>
      </w:tr>
    </w:tbl>
    <w:p w14:paraId="580A81DD" w14:textId="6D3B4CDE" w:rsidR="001B6190" w:rsidRPr="001B6190" w:rsidRDefault="001B6190" w:rsidP="00B81FC0">
      <w:pPr>
        <w:rPr>
          <w:sz w:val="16"/>
          <w:szCs w:val="16"/>
        </w:rPr>
      </w:pPr>
      <w:r w:rsidRPr="001B6190">
        <w:rPr>
          <w:sz w:val="16"/>
          <w:szCs w:val="16"/>
        </w:rPr>
        <w:t xml:space="preserve">Version </w:t>
      </w:r>
      <w:r w:rsidR="0098302E">
        <w:rPr>
          <w:sz w:val="16"/>
          <w:szCs w:val="16"/>
        </w:rPr>
        <w:t>2021-11-05</w:t>
      </w:r>
      <w:r w:rsidR="007D0D42">
        <w:rPr>
          <w:sz w:val="16"/>
          <w:szCs w:val="16"/>
        </w:rPr>
        <w:t xml:space="preserve"> - NGR</w:t>
      </w:r>
    </w:p>
    <w:sectPr w:rsidR="001B6190" w:rsidRPr="001B6190" w:rsidSect="00E715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6" w:right="851" w:bottom="1134" w:left="1134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9DAE24" w14:textId="77777777" w:rsidR="00A407EE" w:rsidRDefault="00A407EE" w:rsidP="00E177D4">
      <w:pPr>
        <w:spacing w:after="0"/>
      </w:pPr>
      <w:r>
        <w:separator/>
      </w:r>
    </w:p>
  </w:endnote>
  <w:endnote w:type="continuationSeparator" w:id="0">
    <w:p w14:paraId="514D1362" w14:textId="77777777" w:rsidR="00A407EE" w:rsidRDefault="00A407EE" w:rsidP="00E177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EF79D" w14:textId="1CAB8B9F" w:rsidR="009A2F57" w:rsidRDefault="002A484B" w:rsidP="009A2F57">
    <w:pPr>
      <w:pStyle w:val="Fuzeile"/>
      <w:tabs>
        <w:tab w:val="clear" w:pos="4536"/>
        <w:tab w:val="clear" w:pos="9072"/>
      </w:tabs>
    </w:pPr>
    <w:r>
      <w:rPr>
        <w:noProof/>
        <w:lang w:eastAsia="de-CH"/>
      </w:rPr>
      <w:drawing>
        <wp:inline distT="0" distB="0" distL="0" distR="0" wp14:anchorId="7C1814D8" wp14:editId="35F9A972">
          <wp:extent cx="4471517" cy="622348"/>
          <wp:effectExtent l="0" t="0" r="5715" b="6350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MH_Bern_Fusszeile_180x20_RGB_Seite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027"/>
                  <a:stretch/>
                </pic:blipFill>
                <pic:spPr bwMode="auto">
                  <a:xfrm>
                    <a:off x="0" y="0"/>
                    <a:ext cx="4471517" cy="62234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9A2F57">
      <w:ptab w:relativeTo="margin" w:alignment="right" w:leader="none"/>
    </w:r>
    <w:r w:rsidR="009A2F57" w:rsidRPr="000C32EC">
      <w:rPr>
        <w:position w:val="6"/>
      </w:rPr>
      <w:fldChar w:fldCharType="begin"/>
    </w:r>
    <w:r w:rsidR="009A2F57" w:rsidRPr="000C32EC">
      <w:rPr>
        <w:position w:val="6"/>
      </w:rPr>
      <w:instrText>PAGE  \* Arabic  \* MERGEFORMAT</w:instrText>
    </w:r>
    <w:r w:rsidR="009A2F57" w:rsidRPr="000C32EC">
      <w:rPr>
        <w:position w:val="6"/>
      </w:rPr>
      <w:fldChar w:fldCharType="separate"/>
    </w:r>
    <w:r w:rsidR="0087699F" w:rsidRPr="0087699F">
      <w:rPr>
        <w:noProof/>
        <w:position w:val="6"/>
        <w:lang w:val="de-DE"/>
      </w:rPr>
      <w:t>2</w:t>
    </w:r>
    <w:r w:rsidR="009A2F57" w:rsidRPr="000C32EC">
      <w:rPr>
        <w:position w:val="6"/>
      </w:rPr>
      <w:fldChar w:fldCharType="end"/>
    </w:r>
    <w:r w:rsidR="009A2F57" w:rsidRPr="000C32EC">
      <w:rPr>
        <w:position w:val="6"/>
        <w:lang w:val="de-DE"/>
      </w:rPr>
      <w:t>/</w:t>
    </w:r>
    <w:r w:rsidR="00122B40" w:rsidRPr="000C32EC">
      <w:rPr>
        <w:position w:val="6"/>
      </w:rPr>
      <w:fldChar w:fldCharType="begin"/>
    </w:r>
    <w:r w:rsidR="00122B40" w:rsidRPr="000C32EC">
      <w:rPr>
        <w:position w:val="6"/>
      </w:rPr>
      <w:instrText>NUMPAGES  \* Arabic  \* MERGEFORMAT</w:instrText>
    </w:r>
    <w:r w:rsidR="00122B40" w:rsidRPr="000C32EC">
      <w:rPr>
        <w:position w:val="6"/>
      </w:rPr>
      <w:fldChar w:fldCharType="separate"/>
    </w:r>
    <w:r w:rsidR="0087699F" w:rsidRPr="0087699F">
      <w:rPr>
        <w:noProof/>
        <w:position w:val="6"/>
        <w:lang w:val="de-DE"/>
      </w:rPr>
      <w:t>3</w:t>
    </w:r>
    <w:r w:rsidR="00122B40" w:rsidRPr="000C32EC">
      <w:rPr>
        <w:noProof/>
        <w:position w:val="6"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1E2DB" w14:textId="1608AC00" w:rsidR="007D0D42" w:rsidRDefault="007D0D42">
    <w:pPr>
      <w:pStyle w:val="Fuzeile"/>
    </w:pPr>
    <w:r>
      <w:rPr>
        <w:noProof/>
        <w:lang w:eastAsia="de-CH"/>
      </w:rPr>
      <w:drawing>
        <wp:inline distT="0" distB="0" distL="0" distR="0" wp14:anchorId="65BB3791" wp14:editId="00D0DBD8">
          <wp:extent cx="6299835" cy="622300"/>
          <wp:effectExtent l="0" t="0" r="5715" b="635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MH_Bern_Fusszeile_180x20_RGB_Seite1_d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9835" cy="622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D11DD9" w14:textId="77777777" w:rsidR="00A407EE" w:rsidRDefault="00A407EE" w:rsidP="00E177D4">
      <w:pPr>
        <w:spacing w:after="0"/>
      </w:pPr>
      <w:r>
        <w:separator/>
      </w:r>
    </w:p>
  </w:footnote>
  <w:footnote w:type="continuationSeparator" w:id="0">
    <w:p w14:paraId="79BE112D" w14:textId="77777777" w:rsidR="00A407EE" w:rsidRDefault="00A407EE" w:rsidP="00E177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0562A" w14:textId="77777777" w:rsidR="00F45293" w:rsidRPr="00F45293" w:rsidRDefault="005E266E" w:rsidP="00F45293">
    <w:pPr>
      <w:pStyle w:val="TitelBetreff11pt"/>
      <w:rPr>
        <w:b w:val="0"/>
        <w:color w:val="7F7F7F" w:themeColor="text2" w:themeTint="80"/>
        <w:sz w:val="18"/>
        <w:szCs w:val="18"/>
      </w:rPr>
    </w:pPr>
    <w:r w:rsidRPr="007167AF">
      <w:rPr>
        <w:b w:val="0"/>
        <w:color w:val="7F7F7F" w:themeColor="text2" w:themeTint="80"/>
        <w:sz w:val="18"/>
        <w:szCs w:val="18"/>
      </w:rPr>
      <w:fldChar w:fldCharType="begin"/>
    </w:r>
    <w:r w:rsidRPr="007167AF">
      <w:rPr>
        <w:b w:val="0"/>
        <w:color w:val="7F7F7F" w:themeColor="text2" w:themeTint="80"/>
        <w:sz w:val="18"/>
        <w:szCs w:val="18"/>
      </w:rPr>
      <w:instrText xml:space="preserve"> REF  Betreff </w:instrText>
    </w:r>
    <w:r w:rsidR="00446AA6" w:rsidRPr="007167AF">
      <w:rPr>
        <w:b w:val="0"/>
        <w:color w:val="7F7F7F" w:themeColor="text2" w:themeTint="80"/>
        <w:sz w:val="18"/>
        <w:szCs w:val="18"/>
      </w:rPr>
      <w:instrText xml:space="preserve"> \* </w:instrText>
    </w:r>
    <w:r w:rsidR="0097452E" w:rsidRPr="007167AF">
      <w:rPr>
        <w:b w:val="0"/>
        <w:color w:val="7F7F7F" w:themeColor="text2" w:themeTint="80"/>
        <w:sz w:val="18"/>
        <w:szCs w:val="18"/>
      </w:rPr>
      <w:instrText>Char</w:instrText>
    </w:r>
    <w:r w:rsidR="00446AA6" w:rsidRPr="007167AF">
      <w:rPr>
        <w:b w:val="0"/>
        <w:color w:val="7F7F7F" w:themeColor="text2" w:themeTint="80"/>
        <w:sz w:val="18"/>
        <w:szCs w:val="18"/>
      </w:rPr>
      <w:instrText xml:space="preserve">FORMAT </w:instrText>
    </w:r>
    <w:r w:rsidR="00807896" w:rsidRPr="007167AF">
      <w:rPr>
        <w:b w:val="0"/>
        <w:color w:val="7F7F7F" w:themeColor="text2" w:themeTint="80"/>
        <w:sz w:val="18"/>
        <w:szCs w:val="18"/>
      </w:rPr>
      <w:instrText xml:space="preserve"> \* MERGEFORMAT </w:instrText>
    </w:r>
    <w:r w:rsidRPr="007167AF">
      <w:rPr>
        <w:b w:val="0"/>
        <w:color w:val="7F7F7F" w:themeColor="text2" w:themeTint="80"/>
        <w:sz w:val="18"/>
        <w:szCs w:val="18"/>
      </w:rPr>
      <w:fldChar w:fldCharType="separate"/>
    </w:r>
    <w:r w:rsidR="00F45293" w:rsidRPr="00F45293">
      <w:rPr>
        <w:b w:val="0"/>
        <w:color w:val="7F7F7F" w:themeColor="text2" w:themeTint="80"/>
        <w:sz w:val="18"/>
        <w:szCs w:val="18"/>
      </w:rPr>
      <w:t>Jahreszwischengespräch [Jahr]</w:t>
    </w:r>
  </w:p>
  <w:p w14:paraId="6EDD7326" w14:textId="77777777" w:rsidR="00EB17C6" w:rsidRPr="007167AF" w:rsidRDefault="005E266E" w:rsidP="0001099E">
    <w:pPr>
      <w:pStyle w:val="TitelBetreff11pt"/>
      <w:rPr>
        <w:color w:val="7F7F7F" w:themeColor="text2" w:themeTint="80"/>
      </w:rPr>
    </w:pPr>
    <w:r w:rsidRPr="007167AF">
      <w:rPr>
        <w:color w:val="7F7F7F" w:themeColor="text2" w:themeTint="80"/>
        <w:szCs w:val="18"/>
      </w:rPr>
      <w:fldChar w:fldCharType="end"/>
    </w:r>
    <w:r w:rsidR="00B84C66">
      <w:rPr>
        <w:color w:val="7F7F7F" w:themeColor="text2" w:themeTint="80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FMHTabelleohneRahmenlinien"/>
      <w:tblW w:w="5000" w:type="pct"/>
      <w:tblLook w:val="04A0" w:firstRow="1" w:lastRow="0" w:firstColumn="1" w:lastColumn="0" w:noHBand="0" w:noVBand="1"/>
    </w:tblPr>
    <w:tblGrid>
      <w:gridCol w:w="4962"/>
      <w:gridCol w:w="4959"/>
    </w:tblGrid>
    <w:tr w:rsidR="00C700B7" w14:paraId="6DEA5B4E" w14:textId="77777777" w:rsidTr="00766E67">
      <w:trPr>
        <w:trHeight w:hRule="exact" w:val="1135"/>
      </w:trPr>
      <w:tc>
        <w:tcPr>
          <w:tcW w:w="4962" w:type="dxa"/>
        </w:tcPr>
        <w:p w14:paraId="72003832" w14:textId="0760E7D1" w:rsidR="00C700B7" w:rsidRDefault="007D0D42" w:rsidP="0095530B">
          <w:pPr>
            <w:pStyle w:val="Kopfzeile"/>
            <w:tabs>
              <w:tab w:val="clear" w:pos="9072"/>
            </w:tabs>
          </w:pPr>
          <w:r>
            <w:rPr>
              <w:noProof/>
              <w:lang w:eastAsia="de-CH"/>
            </w:rPr>
            <w:drawing>
              <wp:anchor distT="0" distB="0" distL="114300" distR="114300" simplePos="0" relativeHeight="251659264" behindDoc="0" locked="0" layoutInCell="1" allowOverlap="1" wp14:anchorId="2BA9F666" wp14:editId="2311E0DA">
                <wp:simplePos x="0" y="0"/>
                <wp:positionH relativeFrom="column">
                  <wp:posOffset>-307941</wp:posOffset>
                </wp:positionH>
                <wp:positionV relativeFrom="paragraph">
                  <wp:posOffset>4445</wp:posOffset>
                </wp:positionV>
                <wp:extent cx="1461600" cy="698400"/>
                <wp:effectExtent l="0" t="0" r="5715" b="6985"/>
                <wp:wrapNone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FMH_RGB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698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59" w:type="dxa"/>
        </w:tcPr>
        <w:p w14:paraId="5F98C0EA" w14:textId="7EABC550" w:rsidR="00C700B7" w:rsidRDefault="007D0D42" w:rsidP="00766E67">
          <w:pPr>
            <w:pStyle w:val="Kopfzeile"/>
            <w:tabs>
              <w:tab w:val="clear" w:pos="4536"/>
              <w:tab w:val="clear" w:pos="9072"/>
            </w:tabs>
            <w:jc w:val="right"/>
          </w:pPr>
          <w:r>
            <w:rPr>
              <w:noProof/>
              <w:lang w:eastAsia="de-CH"/>
            </w:rPr>
            <w:drawing>
              <wp:anchor distT="0" distB="0" distL="114300" distR="114300" simplePos="0" relativeHeight="251660288" behindDoc="1" locked="0" layoutInCell="1" allowOverlap="1" wp14:anchorId="0CB16D93" wp14:editId="1FE08598">
                <wp:simplePos x="0" y="0"/>
                <wp:positionH relativeFrom="column">
                  <wp:posOffset>1567949</wp:posOffset>
                </wp:positionH>
                <wp:positionV relativeFrom="paragraph">
                  <wp:posOffset>5682</wp:posOffset>
                </wp:positionV>
                <wp:extent cx="1575435" cy="655320"/>
                <wp:effectExtent l="0" t="0" r="5715" b="0"/>
                <wp:wrapThrough wrapText="bothSides">
                  <wp:wrapPolygon edited="0">
                    <wp:start x="0" y="0"/>
                    <wp:lineTo x="0" y="20721"/>
                    <wp:lineTo x="21417" y="20721"/>
                    <wp:lineTo x="21417" y="0"/>
                    <wp:lineTo x="0" y="0"/>
                  </wp:wrapPolygon>
                </wp:wrapThrough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SIWF-ISFM_FMH_4f_CMYK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5435" cy="6553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14:paraId="0D78CA02" w14:textId="5F669D42" w:rsidR="0098302E" w:rsidRPr="0098302E" w:rsidRDefault="0098302E" w:rsidP="0098302E">
          <w:pPr>
            <w:tabs>
              <w:tab w:val="left" w:pos="3018"/>
            </w:tabs>
            <w:rPr>
              <w:b/>
            </w:rPr>
          </w:pPr>
          <w:r>
            <w:tab/>
          </w:r>
        </w:p>
      </w:tc>
    </w:tr>
  </w:tbl>
  <w:p w14:paraId="52BDC276" w14:textId="77777777" w:rsidR="00A74D09" w:rsidRDefault="00A74D09" w:rsidP="00766E67">
    <w:pPr>
      <w:pStyle w:val="Kopfzeile"/>
      <w:spacing w:after="56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B596E9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2CE63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183346C"/>
    <w:multiLevelType w:val="multilevel"/>
    <w:tmpl w:val="681EBA0C"/>
    <w:lvl w:ilvl="0">
      <w:start w:val="1"/>
      <w:numFmt w:val="bullet"/>
      <w:pStyle w:val="Aufzhlungszeichenfr1Ebene"/>
      <w:lvlText w:val=""/>
      <w:lvlJc w:val="left"/>
      <w:pPr>
        <w:ind w:left="567" w:hanging="283"/>
      </w:pPr>
      <w:rPr>
        <w:rFonts w:ascii="Symbol" w:hAnsi="Symbol" w:hint="default"/>
        <w:color w:val="000000" w:themeColor="text2"/>
        <w:u w:color="3C5587" w:themeColor="accent1"/>
      </w:rPr>
    </w:lvl>
    <w:lvl w:ilvl="1">
      <w:start w:val="1"/>
      <w:numFmt w:val="bullet"/>
      <w:pStyle w:val="Aufzhlungszeichen2"/>
      <w:lvlText w:val=""/>
      <w:lvlJc w:val="left"/>
      <w:pPr>
        <w:ind w:left="851" w:hanging="283"/>
      </w:pPr>
      <w:rPr>
        <w:rFonts w:ascii="Symbol" w:hAnsi="Symbol" w:hint="default"/>
        <w:sz w:val="18"/>
      </w:rPr>
    </w:lvl>
    <w:lvl w:ilvl="2">
      <w:start w:val="1"/>
      <w:numFmt w:val="bullet"/>
      <w:pStyle w:val="Aufzhlungszeichen3"/>
      <w:lvlText w:val="-"/>
      <w:lvlJc w:val="left"/>
      <w:pPr>
        <w:ind w:left="1135" w:hanging="283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3" w15:restartNumberingAfterBreak="0">
    <w:nsid w:val="0AB039D2"/>
    <w:multiLevelType w:val="multilevel"/>
    <w:tmpl w:val="ECB457C4"/>
    <w:numStyleLink w:val="FMHNummerierunggegliedertauf3EbenenAltN"/>
  </w:abstractNum>
  <w:abstractNum w:abstractNumId="4" w15:restartNumberingAfterBreak="0">
    <w:nsid w:val="0FEB586A"/>
    <w:multiLevelType w:val="multilevel"/>
    <w:tmpl w:val="ECB457C4"/>
    <w:numStyleLink w:val="FMHNummerierunggegliedertauf3EbenenAltN"/>
  </w:abstractNum>
  <w:abstractNum w:abstractNumId="5" w15:restartNumberingAfterBreak="0">
    <w:nsid w:val="100C54F9"/>
    <w:multiLevelType w:val="hybridMultilevel"/>
    <w:tmpl w:val="565A2816"/>
    <w:lvl w:ilvl="0" w:tplc="2DEE8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2"/>
        <w:u w:color="3C5587" w:themeColor="accent1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06E02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69F1550"/>
    <w:multiLevelType w:val="multilevel"/>
    <w:tmpl w:val="ECB457C4"/>
    <w:numStyleLink w:val="FMHNummerierunggegliedertauf3EbenenAltN"/>
  </w:abstractNum>
  <w:abstractNum w:abstractNumId="8" w15:restartNumberingAfterBreak="0">
    <w:nsid w:val="16C36B9C"/>
    <w:multiLevelType w:val="multilevel"/>
    <w:tmpl w:val="ECB457C4"/>
    <w:styleLink w:val="FMHNummerierunggegliedertauf3EbenenAltN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5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BBD625C"/>
    <w:multiLevelType w:val="hybridMultilevel"/>
    <w:tmpl w:val="36D29D7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B0AD5"/>
    <w:multiLevelType w:val="multilevel"/>
    <w:tmpl w:val="10D4E386"/>
    <w:lvl w:ilvl="0">
      <w:start w:val="1"/>
      <w:numFmt w:val="decimal"/>
      <w:pStyle w:val="Nummerierungfr1Ebene"/>
      <w:lvlText w:val="%1."/>
      <w:lvlJc w:val="left"/>
      <w:pPr>
        <w:ind w:left="425" w:hanging="28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709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993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6"/>
        </w:tabs>
        <w:ind w:left="1277" w:hanging="28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0"/>
        </w:tabs>
        <w:ind w:left="1561" w:hanging="28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4"/>
        </w:tabs>
        <w:ind w:left="1845" w:hanging="28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8"/>
        </w:tabs>
        <w:ind w:left="2129" w:hanging="28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2"/>
        </w:tabs>
        <w:ind w:left="2413" w:hanging="28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56"/>
        </w:tabs>
        <w:ind w:left="2697" w:hanging="283"/>
      </w:pPr>
      <w:rPr>
        <w:rFonts w:hint="default"/>
      </w:rPr>
    </w:lvl>
  </w:abstractNum>
  <w:abstractNum w:abstractNumId="11" w15:restartNumberingAfterBreak="0">
    <w:nsid w:val="26997A68"/>
    <w:multiLevelType w:val="hybridMultilevel"/>
    <w:tmpl w:val="7FC63134"/>
    <w:lvl w:ilvl="0" w:tplc="DE9C9144">
      <w:start w:val="1"/>
      <w:numFmt w:val="upperLetter"/>
      <w:pStyle w:val="ABCAufzhlungfr1Ebene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32358"/>
    <w:multiLevelType w:val="multilevel"/>
    <w:tmpl w:val="1BD664B2"/>
    <w:lvl w:ilvl="0">
      <w:start w:val="1"/>
      <w:numFmt w:val="bullet"/>
      <w:lvlText w:val=""/>
      <w:lvlJc w:val="left"/>
      <w:pPr>
        <w:ind w:left="567" w:hanging="283"/>
      </w:pPr>
      <w:rPr>
        <w:rFonts w:ascii="Symbol" w:hAnsi="Symbol" w:hint="default"/>
        <w:color w:val="000000" w:themeColor="text2"/>
        <w:u w:color="3C5587" w:themeColor="accent1"/>
      </w:rPr>
    </w:lvl>
    <w:lvl w:ilvl="1">
      <w:start w:val="1"/>
      <w:numFmt w:val="bullet"/>
      <w:lvlText w:val=""/>
      <w:lvlJc w:val="left"/>
      <w:pPr>
        <w:ind w:left="851" w:hanging="283"/>
      </w:pPr>
      <w:rPr>
        <w:rFonts w:ascii="Symbol" w:hAnsi="Symbol" w:hint="default"/>
        <w:sz w:val="18"/>
      </w:rPr>
    </w:lvl>
    <w:lvl w:ilvl="2">
      <w:start w:val="1"/>
      <w:numFmt w:val="bullet"/>
      <w:lvlText w:val="-"/>
      <w:lvlJc w:val="left"/>
      <w:pPr>
        <w:ind w:left="1135" w:hanging="283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13" w15:restartNumberingAfterBreak="0">
    <w:nsid w:val="3C5E3270"/>
    <w:multiLevelType w:val="hybridMultilevel"/>
    <w:tmpl w:val="EF0C5934"/>
    <w:lvl w:ilvl="0" w:tplc="A0C4F8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01348"/>
    <w:multiLevelType w:val="multilevel"/>
    <w:tmpl w:val="CD76AC76"/>
    <w:styleLink w:val="FMHAufzhlunggegliedertauf3EbenenAltA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07D4C3A"/>
    <w:multiLevelType w:val="multilevel"/>
    <w:tmpl w:val="0807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42171E04"/>
    <w:multiLevelType w:val="multilevel"/>
    <w:tmpl w:val="3A5AECB8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4E7F3241"/>
    <w:multiLevelType w:val="multilevel"/>
    <w:tmpl w:val="CD76AC76"/>
    <w:numStyleLink w:val="FMHAufzhlunggegliedertauf3EbenenAltA"/>
  </w:abstractNum>
  <w:abstractNum w:abstractNumId="18" w15:restartNumberingAfterBreak="0">
    <w:nsid w:val="577610C0"/>
    <w:multiLevelType w:val="multilevel"/>
    <w:tmpl w:val="ECB457C4"/>
    <w:numStyleLink w:val="FMHNummerierunggegliedertauf3EbenenAltN"/>
  </w:abstractNum>
  <w:abstractNum w:abstractNumId="19" w15:restartNumberingAfterBreak="0">
    <w:nsid w:val="59F0050C"/>
    <w:multiLevelType w:val="hybridMultilevel"/>
    <w:tmpl w:val="9CC4B884"/>
    <w:lvl w:ilvl="0" w:tplc="3F3A1AD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427FC0"/>
    <w:multiLevelType w:val="multilevel"/>
    <w:tmpl w:val="CD76AC76"/>
    <w:numStyleLink w:val="FMHAufzhlunggegliedertauf3EbenenAltA"/>
  </w:abstractNum>
  <w:abstractNum w:abstractNumId="21" w15:restartNumberingAfterBreak="0">
    <w:nsid w:val="669949F2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2712E5C"/>
    <w:multiLevelType w:val="multilevel"/>
    <w:tmpl w:val="ECB457C4"/>
    <w:numStyleLink w:val="FMHNummerierunggegliedertauf3EbenenAltN"/>
  </w:abstractNum>
  <w:abstractNum w:abstractNumId="23" w15:restartNumberingAfterBreak="0">
    <w:nsid w:val="7458158A"/>
    <w:multiLevelType w:val="hybridMultilevel"/>
    <w:tmpl w:val="1B46B0C8"/>
    <w:lvl w:ilvl="0" w:tplc="D9426102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85279"/>
    <w:multiLevelType w:val="hybridMultilevel"/>
    <w:tmpl w:val="49FE26E6"/>
    <w:lvl w:ilvl="0" w:tplc="08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6"/>
  </w:num>
  <w:num w:numId="4">
    <w:abstractNumId w:val="6"/>
  </w:num>
  <w:num w:numId="5">
    <w:abstractNumId w:val="16"/>
  </w:num>
  <w:num w:numId="6">
    <w:abstractNumId w:val="21"/>
  </w:num>
  <w:num w:numId="7">
    <w:abstractNumId w:val="8"/>
  </w:num>
  <w:num w:numId="8">
    <w:abstractNumId w:val="3"/>
  </w:num>
  <w:num w:numId="9">
    <w:abstractNumId w:val="22"/>
  </w:num>
  <w:num w:numId="10">
    <w:abstractNumId w:val="18"/>
  </w:num>
  <w:num w:numId="11">
    <w:abstractNumId w:val="4"/>
  </w:num>
  <w:num w:numId="12">
    <w:abstractNumId w:val="7"/>
  </w:num>
  <w:num w:numId="13">
    <w:abstractNumId w:val="15"/>
  </w:num>
  <w:num w:numId="14">
    <w:abstractNumId w:val="14"/>
  </w:num>
  <w:num w:numId="15">
    <w:abstractNumId w:val="20"/>
  </w:num>
  <w:num w:numId="16">
    <w:abstractNumId w:val="17"/>
  </w:num>
  <w:num w:numId="17">
    <w:abstractNumId w:val="11"/>
  </w:num>
  <w:num w:numId="18">
    <w:abstractNumId w:val="2"/>
  </w:num>
  <w:num w:numId="19">
    <w:abstractNumId w:val="1"/>
  </w:num>
  <w:num w:numId="20">
    <w:abstractNumId w:val="2"/>
  </w:num>
  <w:num w:numId="21">
    <w:abstractNumId w:val="0"/>
  </w:num>
  <w:num w:numId="22">
    <w:abstractNumId w:val="2"/>
  </w:num>
  <w:num w:numId="23">
    <w:abstractNumId w:val="14"/>
  </w:num>
  <w:num w:numId="24">
    <w:abstractNumId w:val="8"/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4"/>
  </w:num>
  <w:num w:numId="29">
    <w:abstractNumId w:val="12"/>
  </w:num>
  <w:num w:numId="30">
    <w:abstractNumId w:val="9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de-CH" w:vendorID="64" w:dllVersion="6" w:nlCheck="1" w:checkStyle="0"/>
  <w:activeWritingStyle w:appName="MSWord" w:lang="de-DE" w:vendorID="64" w:dllVersion="6" w:nlCheck="1" w:checkStyle="0"/>
  <w:activeWritingStyle w:appName="MSWord" w:lang="de-CH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ABE"/>
    <w:rsid w:val="00003A12"/>
    <w:rsid w:val="0001099E"/>
    <w:rsid w:val="00022752"/>
    <w:rsid w:val="00030196"/>
    <w:rsid w:val="000336C2"/>
    <w:rsid w:val="00035B73"/>
    <w:rsid w:val="00047ABE"/>
    <w:rsid w:val="00093E82"/>
    <w:rsid w:val="000C32EC"/>
    <w:rsid w:val="000D20CD"/>
    <w:rsid w:val="000E24AD"/>
    <w:rsid w:val="000F5BDC"/>
    <w:rsid w:val="00107B3C"/>
    <w:rsid w:val="00122B40"/>
    <w:rsid w:val="0012615E"/>
    <w:rsid w:val="00162E97"/>
    <w:rsid w:val="00194BA2"/>
    <w:rsid w:val="001B6190"/>
    <w:rsid w:val="001D604C"/>
    <w:rsid w:val="001E3577"/>
    <w:rsid w:val="0023116D"/>
    <w:rsid w:val="00233309"/>
    <w:rsid w:val="00245BC0"/>
    <w:rsid w:val="00253F0B"/>
    <w:rsid w:val="002A1A96"/>
    <w:rsid w:val="002A484B"/>
    <w:rsid w:val="002B51DE"/>
    <w:rsid w:val="00321F80"/>
    <w:rsid w:val="00346DD4"/>
    <w:rsid w:val="003634B1"/>
    <w:rsid w:val="00365CA6"/>
    <w:rsid w:val="003715EF"/>
    <w:rsid w:val="003A34FC"/>
    <w:rsid w:val="003C4327"/>
    <w:rsid w:val="003C4580"/>
    <w:rsid w:val="00426D74"/>
    <w:rsid w:val="00446AA6"/>
    <w:rsid w:val="004821AF"/>
    <w:rsid w:val="00492367"/>
    <w:rsid w:val="004B6FEF"/>
    <w:rsid w:val="004C1275"/>
    <w:rsid w:val="004C62DD"/>
    <w:rsid w:val="004D2768"/>
    <w:rsid w:val="004E2CE6"/>
    <w:rsid w:val="004E5750"/>
    <w:rsid w:val="004E6C12"/>
    <w:rsid w:val="004F214C"/>
    <w:rsid w:val="00557A62"/>
    <w:rsid w:val="005705AD"/>
    <w:rsid w:val="00596976"/>
    <w:rsid w:val="005A1AAE"/>
    <w:rsid w:val="005C1528"/>
    <w:rsid w:val="005D3580"/>
    <w:rsid w:val="005E266E"/>
    <w:rsid w:val="0060274F"/>
    <w:rsid w:val="006861FF"/>
    <w:rsid w:val="006A42ED"/>
    <w:rsid w:val="006E5755"/>
    <w:rsid w:val="007050EE"/>
    <w:rsid w:val="007105E4"/>
    <w:rsid w:val="00713927"/>
    <w:rsid w:val="007167AF"/>
    <w:rsid w:val="00754EBB"/>
    <w:rsid w:val="00766E67"/>
    <w:rsid w:val="0077171B"/>
    <w:rsid w:val="007B12E5"/>
    <w:rsid w:val="007C7BB7"/>
    <w:rsid w:val="007D0D42"/>
    <w:rsid w:val="007E40C2"/>
    <w:rsid w:val="007F2549"/>
    <w:rsid w:val="008002F9"/>
    <w:rsid w:val="00807896"/>
    <w:rsid w:val="00866DF3"/>
    <w:rsid w:val="0087699F"/>
    <w:rsid w:val="008A5585"/>
    <w:rsid w:val="008A7E7B"/>
    <w:rsid w:val="008B5C30"/>
    <w:rsid w:val="008E383D"/>
    <w:rsid w:val="008E61BA"/>
    <w:rsid w:val="008F17CA"/>
    <w:rsid w:val="00901CBB"/>
    <w:rsid w:val="00903B50"/>
    <w:rsid w:val="00952097"/>
    <w:rsid w:val="0097452E"/>
    <w:rsid w:val="0098302E"/>
    <w:rsid w:val="009A2F57"/>
    <w:rsid w:val="009B0649"/>
    <w:rsid w:val="009B4ECD"/>
    <w:rsid w:val="009F62EC"/>
    <w:rsid w:val="00A309DE"/>
    <w:rsid w:val="00A354DB"/>
    <w:rsid w:val="00A407EE"/>
    <w:rsid w:val="00A47D23"/>
    <w:rsid w:val="00A56EB6"/>
    <w:rsid w:val="00A74D09"/>
    <w:rsid w:val="00AA4124"/>
    <w:rsid w:val="00AA5215"/>
    <w:rsid w:val="00AC64CD"/>
    <w:rsid w:val="00AD27E8"/>
    <w:rsid w:val="00B1452C"/>
    <w:rsid w:val="00B14E43"/>
    <w:rsid w:val="00B217A1"/>
    <w:rsid w:val="00B23419"/>
    <w:rsid w:val="00B66B2C"/>
    <w:rsid w:val="00B72EDF"/>
    <w:rsid w:val="00B81FC0"/>
    <w:rsid w:val="00B84C66"/>
    <w:rsid w:val="00B92502"/>
    <w:rsid w:val="00BB4058"/>
    <w:rsid w:val="00BE607B"/>
    <w:rsid w:val="00C062A5"/>
    <w:rsid w:val="00C12106"/>
    <w:rsid w:val="00C56249"/>
    <w:rsid w:val="00C57EA3"/>
    <w:rsid w:val="00C700B7"/>
    <w:rsid w:val="00C84483"/>
    <w:rsid w:val="00CD421A"/>
    <w:rsid w:val="00CD79C8"/>
    <w:rsid w:val="00CD7BFA"/>
    <w:rsid w:val="00CE0E41"/>
    <w:rsid w:val="00CF002A"/>
    <w:rsid w:val="00D114D2"/>
    <w:rsid w:val="00D56590"/>
    <w:rsid w:val="00D9629A"/>
    <w:rsid w:val="00DE35B9"/>
    <w:rsid w:val="00E15B3A"/>
    <w:rsid w:val="00E177D4"/>
    <w:rsid w:val="00E71129"/>
    <w:rsid w:val="00E7154C"/>
    <w:rsid w:val="00E7535E"/>
    <w:rsid w:val="00E91896"/>
    <w:rsid w:val="00EA04F6"/>
    <w:rsid w:val="00EB17C6"/>
    <w:rsid w:val="00EC51F6"/>
    <w:rsid w:val="00EF1F3F"/>
    <w:rsid w:val="00F45293"/>
    <w:rsid w:val="00FC3011"/>
    <w:rsid w:val="00FE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6706DEB"/>
  <w15:docId w15:val="{6E58D309-764C-469F-A032-9D7FAEF72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77D4"/>
  </w:style>
  <w:style w:type="paragraph" w:styleId="berschrift1">
    <w:name w:val="heading 1"/>
    <w:basedOn w:val="Standard"/>
    <w:next w:val="Standard"/>
    <w:link w:val="berschrift1Zchn"/>
    <w:uiPriority w:val="9"/>
    <w:qFormat/>
    <w:rsid w:val="004D2768"/>
    <w:pPr>
      <w:keepNext/>
      <w:keepLines/>
      <w:numPr>
        <w:numId w:val="5"/>
      </w:numPr>
      <w:spacing w:before="120" w:after="6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CE0E41"/>
    <w:pPr>
      <w:keepNext/>
      <w:keepLines/>
      <w:numPr>
        <w:ilvl w:val="1"/>
        <w:numId w:val="5"/>
      </w:numPr>
      <w:spacing w:before="120" w:after="6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4D2768"/>
    <w:pPr>
      <w:keepNext/>
      <w:keepLines/>
      <w:numPr>
        <w:ilvl w:val="2"/>
        <w:numId w:val="5"/>
      </w:numPr>
      <w:spacing w:before="120" w:after="6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321F80"/>
    <w:pPr>
      <w:keepNext/>
      <w:keepLines/>
      <w:spacing w:before="120" w:after="6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4D2768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1E2A43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4D2768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E2A4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4D2768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5B79B6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4D2768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5B79B6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4D2768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5B79B6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C4580"/>
    <w:pPr>
      <w:spacing w:after="0"/>
    </w:pPr>
  </w:style>
  <w:style w:type="paragraph" w:customStyle="1" w:styleId="TitelBetreff11pt">
    <w:name w:val="Titel Betreff 11pt"/>
    <w:basedOn w:val="Standard"/>
    <w:uiPriority w:val="3"/>
    <w:qFormat/>
    <w:rsid w:val="003C4580"/>
    <w:pPr>
      <w:spacing w:before="120" w:after="60"/>
    </w:pPr>
    <w:rPr>
      <w:b/>
    </w:rPr>
  </w:style>
  <w:style w:type="paragraph" w:styleId="Titel">
    <w:name w:val="Title"/>
    <w:basedOn w:val="Standard"/>
    <w:next w:val="Standard"/>
    <w:link w:val="TitelZchn"/>
    <w:uiPriority w:val="4"/>
    <w:qFormat/>
    <w:rsid w:val="00B81FC0"/>
    <w:pPr>
      <w:spacing w:before="120" w:after="60"/>
      <w:contextualSpacing/>
    </w:pPr>
    <w:rPr>
      <w:rFonts w:asciiTheme="majorHAnsi" w:eastAsiaTheme="majorEastAsia" w:hAnsiTheme="majorHAnsi" w:cstheme="majorBidi"/>
      <w:b/>
      <w:color w:val="000000" w:themeColor="text2" w:themeShade="BF"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4"/>
    <w:rsid w:val="00B81FC0"/>
    <w:rPr>
      <w:rFonts w:asciiTheme="majorHAnsi" w:eastAsiaTheme="majorEastAsia" w:hAnsiTheme="majorHAnsi" w:cstheme="majorBidi"/>
      <w:b/>
      <w:color w:val="000000" w:themeColor="text2" w:themeShade="BF"/>
      <w:kern w:val="28"/>
      <w:sz w:val="32"/>
      <w:szCs w:val="52"/>
    </w:rPr>
  </w:style>
  <w:style w:type="paragraph" w:styleId="Untertitel">
    <w:name w:val="Subtitle"/>
    <w:basedOn w:val="Standard"/>
    <w:next w:val="Standard"/>
    <w:link w:val="UntertitelZchn"/>
    <w:uiPriority w:val="5"/>
    <w:qFormat/>
    <w:rsid w:val="00D9629A"/>
    <w:pPr>
      <w:numPr>
        <w:ilvl w:val="1"/>
      </w:numPr>
      <w:spacing w:before="120" w:after="60"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5"/>
    <w:rsid w:val="00D9629A"/>
    <w:rPr>
      <w:rFonts w:asciiTheme="majorHAnsi" w:eastAsiaTheme="majorEastAsia" w:hAnsiTheme="majorHAnsi" w:cstheme="majorBidi"/>
      <w:b/>
      <w:iCs/>
      <w:sz w:val="28"/>
      <w:szCs w:val="24"/>
    </w:rPr>
  </w:style>
  <w:style w:type="paragraph" w:customStyle="1" w:styleId="Aufzhlungszeichenfr1Ebene">
    <w:name w:val="Aufzählungszeichen  für 1 Ebene"/>
    <w:basedOn w:val="Standard"/>
    <w:uiPriority w:val="2"/>
    <w:qFormat/>
    <w:rsid w:val="00C700B7"/>
    <w:pPr>
      <w:numPr>
        <w:numId w:val="22"/>
      </w:numPr>
      <w:ind w:left="426" w:hanging="284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4D276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E0E41"/>
    <w:rPr>
      <w:rFonts w:asciiTheme="majorHAnsi" w:eastAsiaTheme="majorEastAsia" w:hAnsiTheme="majorHAnsi" w:cstheme="majorBidi"/>
      <w:b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21F80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21F80"/>
    <w:rPr>
      <w:rFonts w:asciiTheme="majorHAnsi" w:eastAsiaTheme="majorEastAsia" w:hAnsiTheme="majorHAnsi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21F80"/>
    <w:rPr>
      <w:rFonts w:asciiTheme="majorHAnsi" w:eastAsiaTheme="majorEastAsia" w:hAnsiTheme="majorHAnsi" w:cstheme="majorBidi"/>
      <w:color w:val="1E2A43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21F80"/>
    <w:rPr>
      <w:rFonts w:asciiTheme="majorHAnsi" w:eastAsiaTheme="majorEastAsia" w:hAnsiTheme="majorHAnsi" w:cstheme="majorBidi"/>
      <w:i/>
      <w:iCs/>
      <w:color w:val="1E2A4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21F80"/>
    <w:rPr>
      <w:rFonts w:asciiTheme="majorHAnsi" w:eastAsiaTheme="majorEastAsia" w:hAnsiTheme="majorHAnsi" w:cstheme="majorBidi"/>
      <w:i/>
      <w:iCs/>
      <w:color w:val="5B79B6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21F80"/>
    <w:rPr>
      <w:rFonts w:asciiTheme="majorHAnsi" w:eastAsiaTheme="majorEastAsia" w:hAnsiTheme="majorHAnsi" w:cstheme="majorBidi"/>
      <w:color w:val="5B79B6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21F80"/>
    <w:rPr>
      <w:rFonts w:asciiTheme="majorHAnsi" w:eastAsiaTheme="majorEastAsia" w:hAnsiTheme="majorHAnsi" w:cstheme="majorBidi"/>
      <w:i/>
      <w:iCs/>
      <w:color w:val="5B79B6" w:themeColor="text1" w:themeTint="BF"/>
      <w:sz w:val="20"/>
      <w:szCs w:val="20"/>
    </w:rPr>
  </w:style>
  <w:style w:type="paragraph" w:styleId="Listenabsatz">
    <w:name w:val="List Paragraph"/>
    <w:basedOn w:val="Standard"/>
    <w:uiPriority w:val="34"/>
    <w:qFormat/>
    <w:rsid w:val="004D2768"/>
    <w:pPr>
      <w:contextualSpacing/>
    </w:pPr>
  </w:style>
  <w:style w:type="table" w:styleId="Tabellenraster">
    <w:name w:val="Table Grid"/>
    <w:basedOn w:val="NormaleTabelle"/>
    <w:uiPriority w:val="59"/>
    <w:rsid w:val="00A56EB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FMHTabelleohneRahmenlinien">
    <w:name w:val="FMH Tabelle ohne Rahmenlinien"/>
    <w:basedOn w:val="NormaleTabelle"/>
    <w:uiPriority w:val="99"/>
    <w:rsid w:val="00A56EB6"/>
    <w:pPr>
      <w:spacing w:after="0"/>
    </w:pPr>
    <w:tblPr>
      <w:tblCellMar>
        <w:left w:w="0" w:type="dxa"/>
        <w:right w:w="0" w:type="dxa"/>
      </w:tblCellMar>
    </w:tblPr>
  </w:style>
  <w:style w:type="table" w:customStyle="1" w:styleId="FMHRahmenlinienblau">
    <w:name w:val="FMH Rahmenlinien blau"/>
    <w:basedOn w:val="NormaleTabelle"/>
    <w:uiPriority w:val="99"/>
    <w:rsid w:val="00A56EB6"/>
    <w:pPr>
      <w:spacing w:after="0"/>
    </w:pPr>
    <w:tblPr>
      <w:tblBorders>
        <w:top w:val="single" w:sz="8" w:space="0" w:color="3C5587" w:themeColor="accent1"/>
        <w:left w:val="single" w:sz="8" w:space="0" w:color="3C5587" w:themeColor="accent1"/>
        <w:bottom w:val="single" w:sz="8" w:space="0" w:color="3C5587" w:themeColor="accent1"/>
        <w:right w:val="single" w:sz="8" w:space="0" w:color="3C5587" w:themeColor="accent1"/>
        <w:insideH w:val="single" w:sz="8" w:space="0" w:color="3C5587" w:themeColor="accent1"/>
        <w:insideV w:val="single" w:sz="8" w:space="0" w:color="3C5587" w:themeColor="accent1"/>
      </w:tblBorders>
    </w:tblPr>
  </w:style>
  <w:style w:type="table" w:styleId="HelleListe">
    <w:name w:val="Light List"/>
    <w:basedOn w:val="NormaleTabelle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3C5587" w:themeColor="text1"/>
        <w:left w:val="single" w:sz="8" w:space="0" w:color="3C5587" w:themeColor="text1"/>
        <w:bottom w:val="single" w:sz="8" w:space="0" w:color="3C5587" w:themeColor="text1"/>
        <w:right w:val="single" w:sz="8" w:space="0" w:color="3C5587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558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  <w:tblStylePr w:type="band1Horz">
      <w:tblPr/>
      <w:tcPr>
        <w:tcBorders>
          <w:top w:val="single" w:sz="8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3C5587" w:themeColor="accent1"/>
        <w:left w:val="single" w:sz="8" w:space="0" w:color="3C5587" w:themeColor="accent1"/>
        <w:bottom w:val="single" w:sz="8" w:space="0" w:color="3C5587" w:themeColor="accent1"/>
        <w:right w:val="single" w:sz="8" w:space="0" w:color="3C5587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558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  <w:tblStylePr w:type="band1Horz">
      <w:tblPr/>
      <w:tcPr>
        <w:tcBorders>
          <w:top w:val="single" w:sz="8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</w:style>
  <w:style w:type="table" w:styleId="HelleListe-Akzent3">
    <w:name w:val="Light List Accent 3"/>
    <w:basedOn w:val="NormaleTabelle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556473" w:themeColor="accent3"/>
        <w:left w:val="single" w:sz="8" w:space="0" w:color="556473" w:themeColor="accent3"/>
        <w:bottom w:val="single" w:sz="8" w:space="0" w:color="556473" w:themeColor="accent3"/>
        <w:right w:val="single" w:sz="8" w:space="0" w:color="55647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5647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  <w:tblStylePr w:type="band1Horz">
      <w:tblPr/>
      <w:tcPr>
        <w:tcBorders>
          <w:top w:val="single" w:sz="8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</w:style>
  <w:style w:type="table" w:styleId="HelleSchattierung-Akzent5">
    <w:name w:val="Light Shading Accent 5"/>
    <w:basedOn w:val="NormaleTabelle"/>
    <w:uiPriority w:val="60"/>
    <w:rsid w:val="00A56EB6"/>
    <w:pPr>
      <w:spacing w:after="0"/>
    </w:pPr>
    <w:rPr>
      <w:color w:val="797150" w:themeColor="accent5" w:themeShade="BF"/>
    </w:rPr>
    <w:tblPr>
      <w:tblStyleRowBandSize w:val="1"/>
      <w:tblStyleColBandSize w:val="1"/>
      <w:tblBorders>
        <w:top w:val="single" w:sz="8" w:space="0" w:color="A0966E" w:themeColor="accent5"/>
        <w:bottom w:val="single" w:sz="8" w:space="0" w:color="A0966E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966E" w:themeColor="accent5"/>
          <w:left w:val="nil"/>
          <w:bottom w:val="single" w:sz="8" w:space="0" w:color="A0966E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966E" w:themeColor="accent5"/>
          <w:left w:val="nil"/>
          <w:bottom w:val="single" w:sz="8" w:space="0" w:color="A0966E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5DB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5DB" w:themeFill="accent5" w:themeFillTint="3F"/>
      </w:tcPr>
    </w:tblStylePr>
  </w:style>
  <w:style w:type="numbering" w:customStyle="1" w:styleId="FMHNummerierunggegliedertauf3EbenenAltN">
    <w:name w:val="FMH Nummerierung gegliedert auf 3 Ebenen (Alt+N)"/>
    <w:uiPriority w:val="99"/>
    <w:rsid w:val="00D114D2"/>
    <w:pPr>
      <w:numPr>
        <w:numId w:val="7"/>
      </w:numPr>
    </w:pPr>
  </w:style>
  <w:style w:type="numbering" w:customStyle="1" w:styleId="FMHAufzhlunggegliedertauf3EbenenAltA">
    <w:name w:val="FMH Aufzählung gegliedert auf 3 Ebenen (Alt+A)"/>
    <w:uiPriority w:val="99"/>
    <w:rsid w:val="00D114D2"/>
    <w:pPr>
      <w:numPr>
        <w:numId w:val="14"/>
      </w:numPr>
    </w:pPr>
  </w:style>
  <w:style w:type="paragraph" w:customStyle="1" w:styleId="ABCAufzhlungfr1Ebene">
    <w:name w:val="ABC Aufzählung für 1 Ebene"/>
    <w:basedOn w:val="Standard"/>
    <w:uiPriority w:val="2"/>
    <w:qFormat/>
    <w:rsid w:val="00C700B7"/>
    <w:pPr>
      <w:numPr>
        <w:numId w:val="17"/>
      </w:numPr>
      <w:ind w:left="426" w:hanging="284"/>
      <w:contextualSpacing/>
    </w:pPr>
  </w:style>
  <w:style w:type="character" w:styleId="Hyperlink">
    <w:name w:val="Hyperlink"/>
    <w:basedOn w:val="Absatz-Standardschriftart"/>
    <w:uiPriority w:val="99"/>
    <w:unhideWhenUsed/>
    <w:rsid w:val="00CE0E41"/>
    <w:rPr>
      <w:color w:val="3C5587" w:themeColor="hyperlink"/>
      <w:u w:val="single"/>
    </w:rPr>
  </w:style>
  <w:style w:type="paragraph" w:styleId="Verzeichnis1">
    <w:name w:val="toc 1"/>
    <w:basedOn w:val="Standard"/>
    <w:next w:val="Standard"/>
    <w:uiPriority w:val="39"/>
    <w:unhideWhenUsed/>
    <w:rsid w:val="00CE0E41"/>
    <w:pPr>
      <w:tabs>
        <w:tab w:val="right" w:leader="dot" w:pos="9072"/>
      </w:tabs>
      <w:ind w:left="454" w:right="567" w:hanging="454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CE0E41"/>
    <w:pPr>
      <w:tabs>
        <w:tab w:val="right" w:leader="dot" w:pos="9072"/>
      </w:tabs>
      <w:spacing w:after="60"/>
      <w:ind w:left="1134" w:right="56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CE0E41"/>
    <w:pPr>
      <w:tabs>
        <w:tab w:val="right" w:leader="dot" w:pos="9072"/>
      </w:tabs>
      <w:spacing w:after="60"/>
      <w:ind w:left="1928" w:hanging="794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77D4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177D4"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uiPriority w:val="35"/>
    <w:unhideWhenUsed/>
    <w:qFormat/>
    <w:rsid w:val="00E177D4"/>
    <w:pPr>
      <w:spacing w:after="200"/>
    </w:pPr>
    <w:rPr>
      <w:bCs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rsid w:val="00E177D4"/>
    <w:pPr>
      <w:spacing w:after="0"/>
      <w:ind w:left="680" w:hanging="680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E177D4"/>
    <w:rPr>
      <w:sz w:val="18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E177D4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E177D4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E177D4"/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E177D4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E177D4"/>
    <w:rPr>
      <w:sz w:val="18"/>
    </w:rPr>
  </w:style>
  <w:style w:type="character" w:styleId="Platzhaltertext">
    <w:name w:val="Placeholder Text"/>
    <w:basedOn w:val="Absatz-Standardschriftart"/>
    <w:uiPriority w:val="99"/>
    <w:semiHidden/>
    <w:rsid w:val="00557A62"/>
    <w:rPr>
      <w:color w:val="808080"/>
    </w:rPr>
  </w:style>
  <w:style w:type="paragraph" w:customStyle="1" w:styleId="Angabenpersnlich">
    <w:name w:val="Angaben persönlich"/>
    <w:basedOn w:val="Standard"/>
    <w:rsid w:val="003A34FC"/>
    <w:pPr>
      <w:spacing w:after="0"/>
    </w:pPr>
    <w:rPr>
      <w:sz w:val="18"/>
    </w:rPr>
  </w:style>
  <w:style w:type="paragraph" w:styleId="Aufzhlungszeichen2">
    <w:name w:val="List Bullet 2"/>
    <w:basedOn w:val="Aufzhlungszeichenfr1Ebene"/>
    <w:uiPriority w:val="99"/>
    <w:rsid w:val="000C32EC"/>
    <w:pPr>
      <w:numPr>
        <w:ilvl w:val="1"/>
      </w:numPr>
    </w:pPr>
  </w:style>
  <w:style w:type="paragraph" w:styleId="Aufzhlungszeichen3">
    <w:name w:val="List Bullet 3"/>
    <w:basedOn w:val="Aufzhlungszeichenfr1Ebene"/>
    <w:uiPriority w:val="99"/>
    <w:rsid w:val="000C32EC"/>
    <w:pPr>
      <w:numPr>
        <w:ilvl w:val="2"/>
      </w:numPr>
    </w:pPr>
  </w:style>
  <w:style w:type="paragraph" w:customStyle="1" w:styleId="Nummerierungfr1Ebene">
    <w:name w:val="Nummerierung für 1 Ebene"/>
    <w:basedOn w:val="Standard"/>
    <w:uiPriority w:val="2"/>
    <w:qFormat/>
    <w:rsid w:val="00D114D2"/>
    <w:pPr>
      <w:numPr>
        <w:numId w:val="25"/>
      </w:numPr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lang\Vorlagen\Neutral_hoch_DE.dotx" TargetMode="External"/></Relationships>
</file>

<file path=word/theme/theme1.xml><?xml version="1.0" encoding="utf-8"?>
<a:theme xmlns:a="http://schemas.openxmlformats.org/drawingml/2006/main" name="FMH">
  <a:themeElements>
    <a:clrScheme name="FMH">
      <a:dk1>
        <a:srgbClr val="3C5587"/>
      </a:dk1>
      <a:lt1>
        <a:sysClr val="window" lastClr="FFFFFF"/>
      </a:lt1>
      <a:dk2>
        <a:srgbClr val="000000"/>
      </a:dk2>
      <a:lt2>
        <a:srgbClr val="FFFFFF"/>
      </a:lt2>
      <a:accent1>
        <a:srgbClr val="3C5587"/>
      </a:accent1>
      <a:accent2>
        <a:srgbClr val="DCDCDC"/>
      </a:accent2>
      <a:accent3>
        <a:srgbClr val="556473"/>
      </a:accent3>
      <a:accent4>
        <a:srgbClr val="CDA028"/>
      </a:accent4>
      <a:accent5>
        <a:srgbClr val="A0966E"/>
      </a:accent5>
      <a:accent6>
        <a:srgbClr val="E6DCB4"/>
      </a:accent6>
      <a:hlink>
        <a:srgbClr val="3C5587"/>
      </a:hlink>
      <a:folHlink>
        <a:srgbClr val="A0966E"/>
      </a:folHlink>
    </a:clrScheme>
    <a:fontScheme name="FMH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952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1F478-0B15-4AC7-9753-45B50DEC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Neutral_hoch_DE.dotx</Template>
  <TotalTime>0</TotalTime>
  <Pages>3</Pages>
  <Words>182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Neutral Hoch DE</vt:lpstr>
    </vt:vector>
  </TitlesOfParts>
  <Company>FMH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Neutral Hoch DE</dc:title>
  <dc:creator>Brigitte Stöckli</dc:creator>
  <cp:lastModifiedBy>Graf Nils</cp:lastModifiedBy>
  <cp:revision>8</cp:revision>
  <cp:lastPrinted>2021-11-05T07:36:00Z</cp:lastPrinted>
  <dcterms:created xsi:type="dcterms:W3CDTF">2021-11-05T07:35:00Z</dcterms:created>
  <dcterms:modified xsi:type="dcterms:W3CDTF">2021-12-14T06:41:00Z</dcterms:modified>
</cp:coreProperties>
</file>